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AF3" w:rsidRPr="00365321" w:rsidRDefault="000F2AF3" w:rsidP="000F2AF3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0F2AF3" w:rsidRPr="00365321" w:rsidRDefault="000F2AF3" w:rsidP="000F2AF3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0F2AF3" w:rsidRPr="00365321" w:rsidRDefault="000F2AF3" w:rsidP="000F2AF3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0F2AF3" w:rsidRPr="00365321" w:rsidRDefault="000F2AF3" w:rsidP="000F2AF3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0F2AF3" w:rsidRPr="00365321" w:rsidRDefault="000F2AF3" w:rsidP="000F2AF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0F2AF3" w:rsidRPr="00664516" w:rsidRDefault="000F2AF3" w:rsidP="000F2AF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0F2AF3" w:rsidRPr="00664516" w:rsidRDefault="000F2AF3" w:rsidP="000F2AF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0F2AF3" w:rsidRPr="00664516" w:rsidRDefault="000F2AF3" w:rsidP="000F2AF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0F2AF3" w:rsidRPr="00664516" w:rsidRDefault="000F2AF3" w:rsidP="000F2AF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2AF3" w:rsidRPr="00664516" w:rsidRDefault="000F2AF3" w:rsidP="000F2AF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0F2AF3" w:rsidRPr="00664516" w:rsidRDefault="000F2AF3" w:rsidP="000F2AF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0F2AF3" w:rsidRPr="00664516" w:rsidRDefault="000F2AF3" w:rsidP="000F2AF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0F2AF3" w:rsidRPr="00664516" w:rsidRDefault="000F2AF3" w:rsidP="000F2AF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0F2AF3" w:rsidRPr="00C96620" w:rsidRDefault="000F2AF3" w:rsidP="000F2AF3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0F2AF3" w:rsidRPr="00637460" w:rsidRDefault="000F2AF3" w:rsidP="000F2AF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0F2AF3" w:rsidRPr="00637460" w:rsidRDefault="000F2AF3" w:rsidP="000F2AF3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Б1.В.ДВ.05.02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Правовые основы бизнеса»</w:t>
      </w: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F7042" w:rsidRPr="00637460" w:rsidRDefault="006F7042" w:rsidP="006F70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proofErr w:type="spellStart"/>
      <w:r w:rsidRPr="00637460">
        <w:rPr>
          <w:color w:val="000000" w:themeColor="text1"/>
          <w:sz w:val="20"/>
        </w:rPr>
        <w:t>Гостев</w:t>
      </w:r>
      <w:proofErr w:type="spellEnd"/>
      <w:r w:rsidRPr="00637460">
        <w:rPr>
          <w:color w:val="000000" w:themeColor="text1"/>
          <w:sz w:val="20"/>
        </w:rPr>
        <w:t xml:space="preserve"> А.А., </w:t>
      </w:r>
      <w:proofErr w:type="spellStart"/>
      <w:r w:rsidRPr="00637460">
        <w:rPr>
          <w:color w:val="000000" w:themeColor="text1"/>
          <w:sz w:val="20"/>
        </w:rPr>
        <w:t>к.ю.н</w:t>
      </w:r>
      <w:proofErr w:type="spellEnd"/>
      <w:r w:rsidRPr="00637460">
        <w:rPr>
          <w:color w:val="000000" w:themeColor="text1"/>
          <w:sz w:val="20"/>
        </w:rPr>
        <w:t>.</w:t>
      </w: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  <w:u w:val="single"/>
        </w:rPr>
      </w:pPr>
      <w:r w:rsidRPr="00637460">
        <w:rPr>
          <w:color w:val="000000" w:themeColor="text1"/>
          <w:sz w:val="20"/>
        </w:rPr>
        <w:t>Москва 202</w:t>
      </w:r>
      <w:r w:rsidR="000F2AF3">
        <w:rPr>
          <w:color w:val="000000" w:themeColor="text1"/>
          <w:sz w:val="20"/>
        </w:rPr>
        <w:t>3</w:t>
      </w:r>
      <w:bookmarkStart w:id="0" w:name="_GoBack"/>
      <w:bookmarkEnd w:id="0"/>
    </w:p>
    <w:p w:rsidR="006F7042" w:rsidRPr="00637460" w:rsidRDefault="006F7042" w:rsidP="006F704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  <w:sz w:val="28"/>
          <w:szCs w:val="28"/>
        </w:rPr>
        <w:br w:type="page"/>
      </w:r>
      <w:r w:rsidRPr="00637460">
        <w:rPr>
          <w:rFonts w:ascii="Times New Roman" w:hAnsi="Times New Roman"/>
          <w:b/>
          <w:color w:val="000000" w:themeColor="text1"/>
        </w:rPr>
        <w:lastRenderedPageBreak/>
        <w:t>1. Цели и задачи дисциплины</w:t>
      </w:r>
    </w:p>
    <w:p w:rsidR="006F7042" w:rsidRPr="00637460" w:rsidRDefault="006F7042" w:rsidP="006F7042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b/>
          <w:bCs/>
          <w:color w:val="000000" w:themeColor="text1"/>
          <w:sz w:val="20"/>
        </w:rPr>
      </w:pPr>
      <w:r w:rsidRPr="006D21F4">
        <w:rPr>
          <w:b/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получение, усвоение и систематизация обучающимися фундаментальных знаний в области современного российского предпринимательского права, изучение ими основных направлений развития предпринимательского законодательства, изучение норм предпринимательского законодательства для правотворческой и правоприменительной деятельности в развитие бизнеса.</w:t>
      </w:r>
    </w:p>
    <w:p w:rsidR="006F7042" w:rsidRPr="00637460" w:rsidRDefault="006F7042" w:rsidP="006F7042">
      <w:pPr>
        <w:widowControl/>
        <w:tabs>
          <w:tab w:val="left" w:pos="900"/>
          <w:tab w:val="left" w:pos="993"/>
          <w:tab w:val="left" w:pos="1080"/>
        </w:tabs>
        <w:snapToGrid/>
        <w:spacing w:before="0" w:after="0"/>
        <w:ind w:firstLine="709"/>
        <w:contextualSpacing/>
        <w:jc w:val="both"/>
        <w:rPr>
          <w:color w:val="000000" w:themeColor="text1"/>
          <w:sz w:val="20"/>
        </w:rPr>
      </w:pPr>
      <w:r w:rsidRPr="00637460">
        <w:rPr>
          <w:b/>
          <w:bCs/>
          <w:i/>
          <w:color w:val="000000" w:themeColor="text1"/>
          <w:sz w:val="20"/>
        </w:rPr>
        <w:t>Задачи дисциплины:</w:t>
      </w:r>
      <w:r w:rsidRPr="00637460">
        <w:rPr>
          <w:color w:val="000000" w:themeColor="text1"/>
          <w:sz w:val="20"/>
        </w:rPr>
        <w:t xml:space="preserve"> </w:t>
      </w:r>
    </w:p>
    <w:p w:rsidR="006F7042" w:rsidRPr="00637460" w:rsidRDefault="006F7042" w:rsidP="006F7042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изучение правовых основ бизнеса в Российской Федерации;</w:t>
      </w:r>
    </w:p>
    <w:p w:rsidR="006F7042" w:rsidRPr="00637460" w:rsidRDefault="006F7042" w:rsidP="006F7042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проведение расчетов экономических и социально-экономических показателей на основе типовых методик с учетом действующей нормативно-правовой базы;</w:t>
      </w:r>
    </w:p>
    <w:p w:rsidR="006F7042" w:rsidRPr="00637460" w:rsidRDefault="006F7042" w:rsidP="006F7042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разработка экономических разделов планов предприятий различных форм собственности, организаций, ведомств.</w:t>
      </w:r>
    </w:p>
    <w:p w:rsidR="006F7042" w:rsidRPr="00637460" w:rsidRDefault="006F7042" w:rsidP="006F7042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6F7042" w:rsidRPr="00637460" w:rsidRDefault="006F7042" w:rsidP="006F7042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 Место дисциплины в структуре ОП</w:t>
      </w:r>
    </w:p>
    <w:p w:rsidR="006F7042" w:rsidRPr="00637460" w:rsidRDefault="006F7042" w:rsidP="006F7042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Дисциплина «Правовые основы бизнеса» относится к дисциплинам по выбору</w:t>
      </w:r>
      <w:r w:rsidRPr="00637460">
        <w:rPr>
          <w:rFonts w:ascii="Times New Roman" w:hAnsi="Times New Roman"/>
          <w:bCs/>
          <w:color w:val="000000" w:themeColor="text1"/>
        </w:rPr>
        <w:t xml:space="preserve">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 Блока 1. </w:t>
      </w:r>
    </w:p>
    <w:p w:rsidR="006F7042" w:rsidRPr="00637460" w:rsidRDefault="006F7042" w:rsidP="006F704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</w:p>
    <w:p w:rsidR="006F7042" w:rsidRPr="00637460" w:rsidRDefault="006F7042" w:rsidP="006F704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6F7042" w:rsidRPr="00637460" w:rsidRDefault="006F7042" w:rsidP="006F7042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DE7261" w:rsidRDefault="00DE7261" w:rsidP="00DE7261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профессиональная компетенция</w:t>
      </w:r>
    </w:p>
    <w:p w:rsidR="00DE7261" w:rsidRDefault="00DE7261" w:rsidP="00DE7261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  <w:r>
        <w:rPr>
          <w:color w:val="000000" w:themeColor="text1"/>
          <w:sz w:val="20"/>
        </w:rPr>
        <w:t>ПК-2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DE7261" w:rsidRDefault="00DE7261" w:rsidP="00DE7261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</w:p>
    <w:p w:rsidR="00DE7261" w:rsidRDefault="00DE7261" w:rsidP="00DE7261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DE7261" w:rsidRDefault="00DE7261" w:rsidP="00DE7261">
      <w:pPr>
        <w:pStyle w:val="aff8"/>
        <w:tabs>
          <w:tab w:val="left" w:pos="900"/>
        </w:tabs>
        <w:suppressAutoHyphens/>
        <w:spacing w:before="0" w:after="0"/>
        <w:ind w:left="0" w:firstLine="709"/>
        <w:jc w:val="both"/>
        <w:rPr>
          <w:color w:val="000000" w:themeColor="text1"/>
          <w:sz w:val="20"/>
        </w:rPr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4054"/>
        <w:gridCol w:w="3647"/>
      </w:tblGrid>
      <w:tr w:rsidR="00DE7261" w:rsidTr="00DE7261">
        <w:trPr>
          <w:tblHeader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61" w:rsidRDefault="00DE7261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Наименование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компетенции</w:t>
            </w:r>
          </w:p>
        </w:tc>
        <w:tc>
          <w:tcPr>
            <w:tcW w:w="4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61" w:rsidRDefault="00DE7261">
            <w:pPr>
              <w:tabs>
                <w:tab w:val="left" w:pos="234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>Индикаторы достижения компетенции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61" w:rsidRDefault="00DE7261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Показатели (планируемые) результаты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обучения</w:t>
            </w:r>
          </w:p>
        </w:tc>
      </w:tr>
      <w:tr w:rsidR="00DE7261" w:rsidTr="00DE7261"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61" w:rsidRDefault="00DE7261">
            <w:pPr>
              <w:tabs>
                <w:tab w:val="left" w:pos="900"/>
                <w:tab w:val="left" w:pos="1080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0" w:line="276" w:lineRule="auto"/>
              <w:jc w:val="both"/>
              <w:textAlignment w:val="baseline"/>
              <w:rPr>
                <w:b/>
                <w:i/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61" w:rsidRDefault="00DE726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ПК-2.1. Владеет навыками поиска, анализа и использования нормативных и правовых документов в деятельности экономических субъектов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61" w:rsidRDefault="00DE7261">
            <w:pPr>
              <w:tabs>
                <w:tab w:val="left" w:pos="317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Знать:</w:t>
            </w:r>
          </w:p>
          <w:p w:rsidR="00DE7261" w:rsidRDefault="00DE7261" w:rsidP="00DE7261">
            <w:pPr>
              <w:numPr>
                <w:ilvl w:val="0"/>
                <w:numId w:val="32"/>
              </w:numPr>
              <w:tabs>
                <w:tab w:val="left" w:pos="317"/>
              </w:tabs>
              <w:spacing w:before="0" w:after="0" w:line="276" w:lineRule="auto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основные положения законодательства и практику ее применения</w:t>
            </w:r>
          </w:p>
        </w:tc>
      </w:tr>
      <w:tr w:rsidR="00DE7261" w:rsidTr="00DE72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261" w:rsidRDefault="00DE7261">
            <w:pPr>
              <w:widowControl/>
              <w:snapToGrid/>
              <w:spacing w:before="0" w:after="0"/>
              <w:rPr>
                <w:b/>
                <w:i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261" w:rsidRDefault="00DE7261">
            <w:pPr>
              <w:widowControl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61" w:rsidRDefault="00DE7261">
            <w:pPr>
              <w:tabs>
                <w:tab w:val="left" w:pos="317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Уметь:</w:t>
            </w:r>
          </w:p>
          <w:p w:rsidR="00DE7261" w:rsidRDefault="00DE7261" w:rsidP="00DE7261">
            <w:pPr>
              <w:numPr>
                <w:ilvl w:val="0"/>
                <w:numId w:val="32"/>
              </w:numPr>
              <w:tabs>
                <w:tab w:val="left" w:pos="317"/>
              </w:tabs>
              <w:spacing w:before="0" w:after="0" w:line="276" w:lineRule="auto"/>
              <w:ind w:left="0" w:firstLine="0"/>
              <w:jc w:val="both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применять полученные знания в профессиональной деятельности, в процессе правотворчества и научно-исследовательской деятельности</w:t>
            </w:r>
          </w:p>
        </w:tc>
      </w:tr>
      <w:tr w:rsidR="00DE7261" w:rsidTr="00DE72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261" w:rsidRDefault="00DE7261">
            <w:pPr>
              <w:widowControl/>
              <w:snapToGrid/>
              <w:spacing w:before="0" w:after="0"/>
              <w:rPr>
                <w:b/>
                <w:i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7261" w:rsidRDefault="00DE7261">
            <w:pPr>
              <w:widowControl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261" w:rsidRDefault="00DE7261">
            <w:pPr>
              <w:tabs>
                <w:tab w:val="left" w:pos="317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Владеть:</w:t>
            </w:r>
          </w:p>
          <w:p w:rsidR="00DE7261" w:rsidRDefault="00DE7261" w:rsidP="00DE7261">
            <w:pPr>
              <w:numPr>
                <w:ilvl w:val="0"/>
                <w:numId w:val="32"/>
              </w:numPr>
              <w:tabs>
                <w:tab w:val="left" w:pos="317"/>
              </w:tabs>
              <w:spacing w:before="0" w:after="0" w:line="276" w:lineRule="auto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приемами оказания правовой помощи по вопросам применения норм действующего законодательства; методами толкования нормативных правовых актов</w:t>
            </w:r>
          </w:p>
        </w:tc>
      </w:tr>
    </w:tbl>
    <w:p w:rsidR="00DE7261" w:rsidRDefault="00DE7261" w:rsidP="00DE726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6F7042" w:rsidRPr="00637460" w:rsidRDefault="006F7042" w:rsidP="006F704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 Объем дисциплины и виды учебной работы </w:t>
      </w:r>
    </w:p>
    <w:p w:rsidR="006F7042" w:rsidRPr="00637460" w:rsidRDefault="006F7042" w:rsidP="006F70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6F7042" w:rsidRPr="00637460" w:rsidRDefault="006F7042" w:rsidP="006F7042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6F7042" w:rsidRPr="00637460" w:rsidTr="007856F9">
        <w:tc>
          <w:tcPr>
            <w:tcW w:w="889" w:type="dxa"/>
            <w:vMerge w:val="restart"/>
            <w:vAlign w:val="center"/>
          </w:tcPr>
          <w:p w:rsidR="006F7042" w:rsidRPr="00637460" w:rsidRDefault="006F7042" w:rsidP="006F70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6F7042" w:rsidRPr="00637460" w:rsidRDefault="006F7042" w:rsidP="006F70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6F7042" w:rsidRPr="00637460" w:rsidTr="007856F9">
        <w:tc>
          <w:tcPr>
            <w:tcW w:w="889" w:type="dxa"/>
            <w:vMerge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6F7042" w:rsidRPr="00637460" w:rsidTr="007856F9">
        <w:tc>
          <w:tcPr>
            <w:tcW w:w="889" w:type="dxa"/>
            <w:vMerge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 том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числе</w:t>
            </w:r>
          </w:p>
        </w:tc>
        <w:tc>
          <w:tcPr>
            <w:tcW w:w="720" w:type="dxa"/>
            <w:vAlign w:val="center"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всего</w:t>
            </w:r>
          </w:p>
        </w:tc>
        <w:tc>
          <w:tcPr>
            <w:tcW w:w="933" w:type="dxa"/>
            <w:vAlign w:val="center"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 том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числе</w:t>
            </w:r>
          </w:p>
        </w:tc>
        <w:tc>
          <w:tcPr>
            <w:tcW w:w="687" w:type="dxa"/>
            <w:vAlign w:val="center"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всег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о</w:t>
            </w:r>
          </w:p>
        </w:tc>
        <w:tc>
          <w:tcPr>
            <w:tcW w:w="900" w:type="dxa"/>
            <w:vAlign w:val="center"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 xml:space="preserve">в том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числе</w:t>
            </w:r>
          </w:p>
        </w:tc>
      </w:tr>
      <w:tr w:rsidR="00CB4EAE" w:rsidRPr="00637460" w:rsidTr="007856F9">
        <w:tc>
          <w:tcPr>
            <w:tcW w:w="889" w:type="dxa"/>
            <w:vMerge w:val="restart"/>
          </w:tcPr>
          <w:p w:rsidR="00CB4EAE" w:rsidRPr="00637460" w:rsidRDefault="00CB4EAE" w:rsidP="006F70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1</w:t>
            </w: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0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933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900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B4EAE" w:rsidRPr="00637460" w:rsidTr="007856F9">
        <w:tc>
          <w:tcPr>
            <w:tcW w:w="889" w:type="dxa"/>
            <w:vMerge/>
          </w:tcPr>
          <w:p w:rsidR="00CB4EAE" w:rsidRPr="00637460" w:rsidRDefault="00CB4EAE" w:rsidP="006F70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CB4EAE" w:rsidRPr="00637460" w:rsidTr="007856F9">
        <w:tc>
          <w:tcPr>
            <w:tcW w:w="889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B4EAE" w:rsidRPr="00637460" w:rsidTr="007856F9">
        <w:tc>
          <w:tcPr>
            <w:tcW w:w="889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B4EAE" w:rsidRPr="00637460" w:rsidTr="007856F9">
        <w:tc>
          <w:tcPr>
            <w:tcW w:w="889" w:type="dxa"/>
            <w:vMerge w:val="restart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CB4EAE" w:rsidRPr="00637460" w:rsidRDefault="00CB4EAE" w:rsidP="007856F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CB4EAE" w:rsidRPr="00637460" w:rsidTr="007856F9">
        <w:tc>
          <w:tcPr>
            <w:tcW w:w="889" w:type="dxa"/>
            <w:vMerge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CB4EAE" w:rsidRPr="00637460" w:rsidTr="007856F9">
        <w:tc>
          <w:tcPr>
            <w:tcW w:w="889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CB4EAE" w:rsidRPr="00637460" w:rsidRDefault="00CB4EAE" w:rsidP="007856F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B4EAE" w:rsidRPr="00637460" w:rsidTr="007856F9">
        <w:tc>
          <w:tcPr>
            <w:tcW w:w="889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CB4EAE" w:rsidRPr="00637460" w:rsidRDefault="00CB4EAE" w:rsidP="007856F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CB4EAE" w:rsidRPr="00637460" w:rsidRDefault="00CB4EAE" w:rsidP="007856F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CB4EAE" w:rsidRPr="00637460" w:rsidTr="007856F9">
        <w:tc>
          <w:tcPr>
            <w:tcW w:w="889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CB4EAE" w:rsidRPr="00637460" w:rsidTr="007856F9">
        <w:tc>
          <w:tcPr>
            <w:tcW w:w="889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CB4EAE" w:rsidRPr="00637460" w:rsidRDefault="00CB4EAE" w:rsidP="007856F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CB4EAE" w:rsidRPr="00637460" w:rsidTr="007856F9">
        <w:tc>
          <w:tcPr>
            <w:tcW w:w="889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CB4EAE" w:rsidRPr="00637460" w:rsidRDefault="00CB4EAE" w:rsidP="007856F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CB4EAE" w:rsidRPr="00637460" w:rsidTr="007856F9">
        <w:tc>
          <w:tcPr>
            <w:tcW w:w="889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78</w:t>
            </w:r>
          </w:p>
        </w:tc>
        <w:tc>
          <w:tcPr>
            <w:tcW w:w="90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78</w:t>
            </w:r>
          </w:p>
        </w:tc>
        <w:tc>
          <w:tcPr>
            <w:tcW w:w="933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93</w:t>
            </w:r>
          </w:p>
        </w:tc>
        <w:tc>
          <w:tcPr>
            <w:tcW w:w="900" w:type="dxa"/>
          </w:tcPr>
          <w:p w:rsidR="00CB4EAE" w:rsidRPr="00637460" w:rsidRDefault="00CB4EAE" w:rsidP="006F7042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CB4EAE" w:rsidRPr="00637460" w:rsidTr="007856F9">
        <w:tc>
          <w:tcPr>
            <w:tcW w:w="889" w:type="dxa"/>
          </w:tcPr>
          <w:p w:rsidR="00CB4EAE" w:rsidRPr="00637460" w:rsidRDefault="00CB4EAE" w:rsidP="006F7042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CB4EAE" w:rsidRPr="00637460" w:rsidRDefault="00CB4EAE" w:rsidP="006F7042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900" w:type="dxa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78</w:t>
            </w:r>
          </w:p>
        </w:tc>
        <w:tc>
          <w:tcPr>
            <w:tcW w:w="933" w:type="dxa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900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B4EAE" w:rsidRPr="00637460" w:rsidTr="007856F9">
        <w:tc>
          <w:tcPr>
            <w:tcW w:w="889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CB4EAE" w:rsidRPr="00637460" w:rsidRDefault="00CB4EAE" w:rsidP="007856F9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CB4EAE" w:rsidRPr="00637460" w:rsidRDefault="00CB4EAE" w:rsidP="006F7042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B4EAE" w:rsidRPr="00637460" w:rsidTr="007856F9">
        <w:tc>
          <w:tcPr>
            <w:tcW w:w="889" w:type="dxa"/>
            <w:vMerge w:val="restart"/>
          </w:tcPr>
          <w:p w:rsidR="00CB4EAE" w:rsidRPr="00637460" w:rsidRDefault="00CB4EAE" w:rsidP="006F70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CB4EAE" w:rsidRPr="00637460" w:rsidRDefault="00CB4EAE" w:rsidP="006F7042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00" w:type="dxa"/>
            <w:vAlign w:val="center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33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108</w:t>
            </w:r>
          </w:p>
        </w:tc>
        <w:tc>
          <w:tcPr>
            <w:tcW w:w="900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CB4EAE" w:rsidRPr="00637460" w:rsidTr="007856F9">
        <w:tc>
          <w:tcPr>
            <w:tcW w:w="889" w:type="dxa"/>
            <w:vMerge/>
          </w:tcPr>
          <w:p w:rsidR="00CB4EAE" w:rsidRPr="00637460" w:rsidRDefault="00CB4EAE" w:rsidP="006F70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CB4EAE" w:rsidRPr="00637460" w:rsidRDefault="00CB4EAE" w:rsidP="006F70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00" w:type="dxa"/>
            <w:vAlign w:val="center"/>
          </w:tcPr>
          <w:p w:rsidR="00CB4EAE" w:rsidRPr="00637460" w:rsidRDefault="00CB4EAE" w:rsidP="007856F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33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900" w:type="dxa"/>
            <w:vAlign w:val="center"/>
          </w:tcPr>
          <w:p w:rsidR="00CB4EAE" w:rsidRPr="00637460" w:rsidRDefault="00CB4EAE" w:rsidP="006F7042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F7042" w:rsidRPr="00637460" w:rsidTr="007856F9">
        <w:tc>
          <w:tcPr>
            <w:tcW w:w="889" w:type="dxa"/>
            <w:vMerge/>
          </w:tcPr>
          <w:p w:rsidR="006F7042" w:rsidRPr="00637460" w:rsidRDefault="006F7042" w:rsidP="006F70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F7042" w:rsidRPr="00637460" w:rsidRDefault="006F7042" w:rsidP="006F7042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6F7042" w:rsidRPr="00637460" w:rsidRDefault="006F7042" w:rsidP="006F7042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6F7042" w:rsidRPr="00637460" w:rsidRDefault="006F7042" w:rsidP="006F70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6F7042" w:rsidRPr="00637460" w:rsidRDefault="006F7042" w:rsidP="006F70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6F7042" w:rsidRPr="00637460" w:rsidRDefault="006F7042" w:rsidP="006F70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6F7042" w:rsidRPr="00637460" w:rsidRDefault="006F7042" w:rsidP="006F70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6F7042" w:rsidRPr="00637460" w:rsidRDefault="006F7042" w:rsidP="006F70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6F7042" w:rsidRPr="00637460" w:rsidRDefault="006F7042" w:rsidP="006F70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6F7042" w:rsidRPr="00637460" w:rsidRDefault="006F7042" w:rsidP="006F70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6F7042" w:rsidRPr="00637460" w:rsidRDefault="006F7042" w:rsidP="006F70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6F7042" w:rsidRPr="00637460" w:rsidRDefault="006F7042" w:rsidP="006F7042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6F7042" w:rsidRPr="00637460" w:rsidRDefault="006F7042" w:rsidP="006F70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6F7042" w:rsidRPr="00637460" w:rsidRDefault="006F7042" w:rsidP="006F70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6F7042" w:rsidRPr="00637460" w:rsidRDefault="006F7042" w:rsidP="006F7042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6F7042" w:rsidRPr="00637460" w:rsidRDefault="006F7042" w:rsidP="006F704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6F7042" w:rsidRPr="00637460" w:rsidRDefault="006F7042" w:rsidP="006F70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6F7042" w:rsidRPr="00637460" w:rsidRDefault="006F7042" w:rsidP="006F7042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885"/>
        <w:gridCol w:w="7323"/>
      </w:tblGrid>
      <w:tr w:rsidR="006F7042" w:rsidRPr="00637460" w:rsidTr="007856F9">
        <w:trPr>
          <w:tblHeader/>
        </w:trPr>
        <w:tc>
          <w:tcPr>
            <w:tcW w:w="277" w:type="pct"/>
            <w:vAlign w:val="center"/>
          </w:tcPr>
          <w:p w:rsidR="006F7042" w:rsidRPr="00637460" w:rsidRDefault="006F7042" w:rsidP="006F7042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967" w:type="pct"/>
            <w:vAlign w:val="center"/>
          </w:tcPr>
          <w:p w:rsidR="006F7042" w:rsidRPr="00637460" w:rsidRDefault="006F7042" w:rsidP="006F7042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Наименование раздела дисциплины</w:t>
            </w:r>
          </w:p>
        </w:tc>
        <w:tc>
          <w:tcPr>
            <w:tcW w:w="3756" w:type="pct"/>
            <w:vAlign w:val="center"/>
          </w:tcPr>
          <w:p w:rsidR="006F7042" w:rsidRPr="00637460" w:rsidRDefault="006F7042" w:rsidP="006F7042">
            <w:pPr>
              <w:widowControl/>
              <w:suppressAutoHyphens/>
              <w:snapToGrid/>
              <w:spacing w:before="0" w:after="0"/>
              <w:jc w:val="center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 xml:space="preserve">Содержание раздела дисциплины </w:t>
            </w:r>
          </w:p>
        </w:tc>
      </w:tr>
      <w:tr w:rsidR="006F7042" w:rsidRPr="00637460" w:rsidTr="007856F9">
        <w:tc>
          <w:tcPr>
            <w:tcW w:w="277" w:type="pct"/>
          </w:tcPr>
          <w:p w:rsidR="006F7042" w:rsidRPr="00637460" w:rsidRDefault="006F7042" w:rsidP="006F7042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967" w:type="pct"/>
          </w:tcPr>
          <w:p w:rsidR="006F7042" w:rsidRPr="00637460" w:rsidRDefault="006F7042" w:rsidP="006F7042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Общие положения о  бизнесе</w:t>
            </w:r>
          </w:p>
        </w:tc>
        <w:tc>
          <w:tcPr>
            <w:tcW w:w="3756" w:type="pct"/>
          </w:tcPr>
          <w:p w:rsidR="006F7042" w:rsidRPr="00637460" w:rsidRDefault="006F7042" w:rsidP="006F7042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bCs/>
                <w:color w:val="000000" w:themeColor="text1"/>
                <w:sz w:val="20"/>
              </w:rPr>
              <w:t xml:space="preserve"> Мотивация предпринимательской деятельности</w:t>
            </w:r>
          </w:p>
          <w:p w:rsidR="006F7042" w:rsidRPr="00637460" w:rsidRDefault="006F7042" w:rsidP="006F7042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Разнообразие целей бизнеса.  Инновационное творчество предпринимателей.  Созидательность бизнеса в связи с формированием и обновлением рынков. </w:t>
            </w:r>
          </w:p>
          <w:p w:rsidR="006F7042" w:rsidRPr="00637460" w:rsidRDefault="006F7042" w:rsidP="006F7042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bCs/>
                <w:color w:val="000000" w:themeColor="text1"/>
                <w:sz w:val="20"/>
              </w:rPr>
              <w:t xml:space="preserve"> Организационные основы бизнеса в Российской Федерации</w:t>
            </w:r>
          </w:p>
          <w:p w:rsidR="006F7042" w:rsidRPr="00637460" w:rsidRDefault="006F7042" w:rsidP="006F7042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Право собственности. Субъекты и объекты бизнеса.  Формы организации бизнеса в России.  Государственная поддержка малого, среднего и инновационного бизнеса в РФ.  Основы налогообложения бизнеса в Российской Федерации. </w:t>
            </w:r>
          </w:p>
        </w:tc>
      </w:tr>
      <w:tr w:rsidR="006F7042" w:rsidRPr="00637460" w:rsidTr="007856F9">
        <w:tc>
          <w:tcPr>
            <w:tcW w:w="277" w:type="pct"/>
          </w:tcPr>
          <w:p w:rsidR="006F7042" w:rsidRPr="00637460" w:rsidRDefault="006F7042" w:rsidP="006F7042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967" w:type="pct"/>
          </w:tcPr>
          <w:p w:rsidR="006F7042" w:rsidRPr="00637460" w:rsidRDefault="006F7042" w:rsidP="006F7042">
            <w:pPr>
              <w:widowControl/>
              <w:snapToGrid/>
              <w:spacing w:before="0" w:after="0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>Факторы конкуренции и параметры</w:t>
            </w:r>
          </w:p>
          <w:p w:rsidR="006F7042" w:rsidRPr="00637460" w:rsidRDefault="006F7042" w:rsidP="006F7042">
            <w:pPr>
              <w:widowControl/>
              <w:snapToGrid/>
              <w:spacing w:before="0" w:after="0"/>
              <w:rPr>
                <w:bCs/>
                <w:color w:val="000000" w:themeColor="text1"/>
                <w:sz w:val="20"/>
              </w:rPr>
            </w:pPr>
            <w:r w:rsidRPr="00637460">
              <w:rPr>
                <w:bCs/>
                <w:color w:val="000000" w:themeColor="text1"/>
                <w:sz w:val="20"/>
              </w:rPr>
              <w:t xml:space="preserve">состояния конкурентной </w:t>
            </w:r>
            <w:r w:rsidRPr="00637460">
              <w:rPr>
                <w:bCs/>
                <w:color w:val="000000" w:themeColor="text1"/>
                <w:sz w:val="20"/>
              </w:rPr>
              <w:lastRenderedPageBreak/>
              <w:t>среды на товарном рынке</w:t>
            </w:r>
          </w:p>
        </w:tc>
        <w:tc>
          <w:tcPr>
            <w:tcW w:w="3756" w:type="pct"/>
          </w:tcPr>
          <w:p w:rsidR="006F7042" w:rsidRPr="00637460" w:rsidRDefault="006F7042" w:rsidP="006F7042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bCs/>
                <w:color w:val="000000" w:themeColor="text1"/>
                <w:sz w:val="20"/>
              </w:rPr>
              <w:lastRenderedPageBreak/>
              <w:t xml:space="preserve"> Конкуренция в бизнесе</w:t>
            </w:r>
          </w:p>
          <w:p w:rsidR="006F7042" w:rsidRPr="00637460" w:rsidRDefault="006F7042" w:rsidP="006F7042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Конкуренция как фактор влияния на предпринимательскую деятельность.  Формы конкуренции и структуры субъектов бизнеса. Виды и особенности бизнес-объединений. </w:t>
            </w:r>
          </w:p>
          <w:p w:rsidR="006F7042" w:rsidRPr="00637460" w:rsidRDefault="006F7042" w:rsidP="006F7042">
            <w:pPr>
              <w:widowControl/>
              <w:snapToGrid/>
              <w:spacing w:before="0" w:after="0"/>
              <w:jc w:val="both"/>
              <w:rPr>
                <w:b/>
                <w:i/>
                <w:color w:val="000000" w:themeColor="text1"/>
                <w:sz w:val="20"/>
              </w:rPr>
            </w:pPr>
          </w:p>
        </w:tc>
      </w:tr>
      <w:tr w:rsidR="006F7042" w:rsidRPr="00637460" w:rsidTr="007856F9">
        <w:tc>
          <w:tcPr>
            <w:tcW w:w="277" w:type="pct"/>
          </w:tcPr>
          <w:p w:rsidR="006F7042" w:rsidRPr="00637460" w:rsidRDefault="006F7042" w:rsidP="006F7042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3</w:t>
            </w:r>
          </w:p>
        </w:tc>
        <w:tc>
          <w:tcPr>
            <w:tcW w:w="967" w:type="pct"/>
          </w:tcPr>
          <w:p w:rsidR="006F7042" w:rsidRPr="00637460" w:rsidRDefault="006F7042" w:rsidP="006F7042">
            <w:pPr>
              <w:pStyle w:val="38"/>
              <w:jc w:val="left"/>
              <w:rPr>
                <w:i w:val="0"/>
                <w:color w:val="000000" w:themeColor="text1"/>
                <w:sz w:val="20"/>
              </w:rPr>
            </w:pPr>
            <w:r w:rsidRPr="00637460">
              <w:rPr>
                <w:i w:val="0"/>
                <w:color w:val="000000" w:themeColor="text1"/>
                <w:sz w:val="20"/>
              </w:rPr>
              <w:t>Ресурсы бизнеса и формирование прибыли</w:t>
            </w:r>
          </w:p>
        </w:tc>
        <w:tc>
          <w:tcPr>
            <w:tcW w:w="3756" w:type="pct"/>
          </w:tcPr>
          <w:p w:rsidR="006F7042" w:rsidRPr="00637460" w:rsidRDefault="006F7042" w:rsidP="006F7042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bCs/>
                <w:color w:val="000000" w:themeColor="text1"/>
                <w:sz w:val="20"/>
              </w:rPr>
              <w:t>Ресурсы бизнеса: их привлечение и использование</w:t>
            </w:r>
          </w:p>
          <w:p w:rsidR="006F7042" w:rsidRPr="00637460" w:rsidRDefault="006F7042" w:rsidP="006F7042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Имущество организации.  Производственная мощность предприятия. Информационные ресурсы и организационные способности фирмы. Элементы интеллектуального капитала. Трудовые ресурсы в бизнесе.  Инвестиции и их эффективность. </w:t>
            </w:r>
          </w:p>
          <w:p w:rsidR="006F7042" w:rsidRPr="00637460" w:rsidRDefault="006F7042" w:rsidP="006F7042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bCs/>
                <w:color w:val="000000" w:themeColor="text1"/>
                <w:sz w:val="20"/>
              </w:rPr>
              <w:t xml:space="preserve"> Формирование и использование прибыли</w:t>
            </w:r>
          </w:p>
          <w:p w:rsidR="006F7042" w:rsidRPr="00637460" w:rsidRDefault="006F7042" w:rsidP="006F7042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Планирование бизнеса. Производственная программа. Издержки бизнеса и основы ценообразования. Формирование предпринимательского дохода. Управление финансами фирмы. Рентабельность бизнеса. Точка безубыточности. Использование прибыли: стратегический и тактический подходы. </w:t>
            </w:r>
          </w:p>
          <w:p w:rsidR="006F7042" w:rsidRPr="00637460" w:rsidRDefault="006F7042" w:rsidP="006F7042">
            <w:pPr>
              <w:widowControl/>
              <w:snapToGrid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bCs/>
                <w:color w:val="000000" w:themeColor="text1"/>
                <w:sz w:val="20"/>
              </w:rPr>
              <w:t>Предпринимательская этика и самоидентификация субъектов бизнеса</w:t>
            </w:r>
          </w:p>
        </w:tc>
      </w:tr>
    </w:tbl>
    <w:p w:rsidR="006F7042" w:rsidRPr="00637460" w:rsidRDefault="006F7042" w:rsidP="006F7042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6F7042" w:rsidRPr="00637460" w:rsidRDefault="006F7042" w:rsidP="006F704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6F7042" w:rsidRPr="00637460" w:rsidRDefault="006F7042" w:rsidP="006F704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«Общие положения о бизнесе»</w:t>
      </w:r>
    </w:p>
    <w:p w:rsidR="006F7042" w:rsidRPr="00637460" w:rsidRDefault="006F7042" w:rsidP="006F7042">
      <w:pPr>
        <w:widowControl/>
        <w:numPr>
          <w:ilvl w:val="0"/>
          <w:numId w:val="16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Организационные основы бизнеса в Российской Федерации</w:t>
      </w:r>
    </w:p>
    <w:p w:rsidR="006F7042" w:rsidRPr="00637460" w:rsidRDefault="006F7042" w:rsidP="006F704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widowControl/>
        <w:snapToGrid/>
        <w:spacing w:before="0" w:after="0"/>
        <w:ind w:firstLine="720"/>
        <w:rPr>
          <w:b/>
          <w:b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 «</w:t>
      </w:r>
      <w:r w:rsidRPr="00637460">
        <w:rPr>
          <w:b/>
          <w:bCs/>
          <w:color w:val="000000" w:themeColor="text1"/>
          <w:sz w:val="20"/>
        </w:rPr>
        <w:t>Факторы конкуренции и параметры состояния конкурентной среды на товарном рынке</w:t>
      </w:r>
      <w:r w:rsidRPr="00637460">
        <w:rPr>
          <w:b/>
          <w:color w:val="000000" w:themeColor="text1"/>
          <w:sz w:val="20"/>
        </w:rPr>
        <w:t>»</w:t>
      </w:r>
    </w:p>
    <w:p w:rsidR="006F7042" w:rsidRPr="00637460" w:rsidRDefault="006F7042" w:rsidP="006F7042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 Конкуренция как фактор влияния на предпринимательскую деятельность. </w:t>
      </w:r>
    </w:p>
    <w:p w:rsidR="006F7042" w:rsidRPr="00637460" w:rsidRDefault="006F7042" w:rsidP="006F7042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2</w:t>
      </w:r>
      <w:r w:rsidRPr="00637460">
        <w:rPr>
          <w:color w:val="000000" w:themeColor="text1"/>
          <w:sz w:val="20"/>
        </w:rPr>
        <w:t xml:space="preserve"> Формы конкуренции и структуры субъектов бизнеса.</w:t>
      </w:r>
    </w:p>
    <w:p w:rsidR="006F7042" w:rsidRPr="00637460" w:rsidRDefault="006F7042" w:rsidP="006F704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 «Ресурсы бизнеса и формирование прибыли»</w:t>
      </w:r>
    </w:p>
    <w:p w:rsidR="006F7042" w:rsidRPr="00637460" w:rsidRDefault="006F7042" w:rsidP="006F7042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 Информационные ресурсы и организационные способности фирмы. </w:t>
      </w:r>
    </w:p>
    <w:p w:rsidR="006F7042" w:rsidRPr="00637460" w:rsidRDefault="006F7042" w:rsidP="006F704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2</w:t>
      </w:r>
      <w:r w:rsidRPr="00637460">
        <w:rPr>
          <w:color w:val="000000" w:themeColor="text1"/>
          <w:sz w:val="20"/>
        </w:rPr>
        <w:t xml:space="preserve"> Формирование предпринимательского дохода.</w:t>
      </w:r>
    </w:p>
    <w:p w:rsidR="006F7042" w:rsidRPr="00637460" w:rsidRDefault="006F7042" w:rsidP="006F704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6F7042" w:rsidRPr="00637460" w:rsidRDefault="006F7042" w:rsidP="006F7042">
      <w:pPr>
        <w:widowControl/>
        <w:tabs>
          <w:tab w:val="left" w:pos="993"/>
          <w:tab w:val="left" w:pos="1080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Общие положения о бизнесе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Система современного бизнеса.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Область производственно-коммерческой деятельности.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Область торгового оборота производственных активов.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потенциала прибыльности.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Каковы основные задачи коммерческой деятельности при формировании (покупке) набора факторов производства?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Каким образом издержки капитала влияют на прибыль?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Дайте определение инвестиционной деятельности. На какие виды подразделяются инвестиции в производстве?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 определяется потенциал прибыльности фирмы?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Назовите ведущие мотивы предпринимательства.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Чем отличается предпринимательский стиль деятельности от приростного?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Каким образом оценивается уровень </w:t>
      </w:r>
      <w:proofErr w:type="spellStart"/>
      <w:r w:rsidRPr="00637460">
        <w:rPr>
          <w:color w:val="000000" w:themeColor="text1"/>
          <w:sz w:val="20"/>
        </w:rPr>
        <w:t>приростно</w:t>
      </w:r>
      <w:proofErr w:type="spellEnd"/>
      <w:r w:rsidRPr="00637460">
        <w:rPr>
          <w:color w:val="000000" w:themeColor="text1"/>
          <w:sz w:val="20"/>
        </w:rPr>
        <w:t>-предпринимательского поведения предприятия?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Охарактеризуйте предпринимательские реакции предприятия на изменения внешней среды.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Какие риски имеют место в коммерческой деятельности?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внешние факторы необходимо учитывать при определении возможностей и выявлении угроз для компании?</w:t>
      </w:r>
    </w:p>
    <w:p w:rsidR="006F7042" w:rsidRPr="00637460" w:rsidRDefault="006F7042" w:rsidP="006F7042">
      <w:pPr>
        <w:widowControl/>
        <w:numPr>
          <w:ilvl w:val="0"/>
          <w:numId w:val="17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Правовое регулирование предпринимательской деятельности в законодательстве России</w:t>
      </w:r>
    </w:p>
    <w:p w:rsidR="006F7042" w:rsidRPr="00637460" w:rsidRDefault="006F7042" w:rsidP="006F7042">
      <w:pPr>
        <w:widowControl/>
        <w:tabs>
          <w:tab w:val="left" w:pos="993"/>
          <w:tab w:val="left" w:pos="1080"/>
        </w:tabs>
        <w:snapToGrid/>
        <w:spacing w:before="0" w:after="0"/>
        <w:ind w:firstLine="720"/>
        <w:rPr>
          <w:color w:val="000000" w:themeColor="text1"/>
          <w:sz w:val="20"/>
        </w:rPr>
      </w:pPr>
    </w:p>
    <w:p w:rsidR="006F7042" w:rsidRPr="00637460" w:rsidRDefault="006F7042" w:rsidP="006F7042">
      <w:pPr>
        <w:widowControl/>
        <w:snapToGrid/>
        <w:spacing w:before="0" w:after="0"/>
        <w:ind w:firstLine="720"/>
        <w:rPr>
          <w:b/>
          <w:b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</w:t>
      </w:r>
      <w:r w:rsidRPr="00637460">
        <w:rPr>
          <w:color w:val="000000" w:themeColor="text1"/>
          <w:sz w:val="20"/>
        </w:rPr>
        <w:t xml:space="preserve"> </w:t>
      </w:r>
      <w:r w:rsidRPr="00637460">
        <w:rPr>
          <w:b/>
          <w:bCs/>
          <w:color w:val="000000" w:themeColor="text1"/>
          <w:sz w:val="20"/>
        </w:rPr>
        <w:t>Факторы конкуренции и параметры состояния конкурентной среды на товарном рынке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представляет собой    конкуренция   в рыночных   условиях.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выгоды   несет   конкуренция   потребителям.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Почему субъекты бизнеса   также заинтересованы    в конкуренции.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Если рассматривать    конкуренцию , как     фактор влияющий  на бизнес, то какие    еще факторы  можно назвать.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Фирмы конкурируют    между собой   за деньги    покупателей. А за что еще   могут    соперничать   субъекты    бизнеса   в рыночной экономике?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Приведите примеры    конкурентных    преимуществ   на современных </w:t>
      </w:r>
      <w:proofErr w:type="spellStart"/>
      <w:r w:rsidRPr="00637460">
        <w:rPr>
          <w:color w:val="000000" w:themeColor="text1"/>
          <w:sz w:val="20"/>
        </w:rPr>
        <w:t>роынках</w:t>
      </w:r>
      <w:proofErr w:type="spellEnd"/>
      <w:r w:rsidRPr="00637460">
        <w:rPr>
          <w:color w:val="000000" w:themeColor="text1"/>
          <w:sz w:val="20"/>
        </w:rPr>
        <w:t>.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такое   устойчивое   конкурентное   преимущество.   Каким образом    оно  может   быт ь   получено  в рыночных условиях?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Каковы особенности   взаимодействия    продавцов и покупателей    в условиях монополистической   конкуренции?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Как формируется   матричная структура  бизнеса? 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Какие преимущества имеет    матричная   структура бизнеса?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Какова   самая    распространенная     в России организационная структура    бизнеса?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Приведите пример  виртуальной    коммерческой организации.   Объясните ее преимущества и недостатки.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Зачем   бизнес   в рыночных условиях   стремится   к объединению   с  партнерами?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Чем отличается    синдикат от   картеля?</w:t>
      </w:r>
    </w:p>
    <w:p w:rsidR="006F7042" w:rsidRPr="00637460" w:rsidRDefault="006F7042" w:rsidP="006F7042">
      <w:pPr>
        <w:widowControl/>
        <w:numPr>
          <w:ilvl w:val="0"/>
          <w:numId w:val="18"/>
        </w:numPr>
        <w:tabs>
          <w:tab w:val="left" w:pos="993"/>
          <w:tab w:val="left" w:pos="1080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Что такое региональный   промышленный    кластер? Приведите   примеры   кластеров в России.</w:t>
      </w:r>
    </w:p>
    <w:p w:rsidR="006F7042" w:rsidRPr="00637460" w:rsidRDefault="006F7042" w:rsidP="006F7042">
      <w:pPr>
        <w:widowControl/>
        <w:tabs>
          <w:tab w:val="left" w:pos="1080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1080"/>
        </w:tabs>
        <w:snapToGrid/>
        <w:spacing w:before="0" w:after="0"/>
        <w:ind w:firstLine="720"/>
        <w:rPr>
          <w:b/>
          <w:i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3 Ресурсы бизнеса и формирование прибыли 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Обозначьте   возможные   направления    классификации    основных   фондов   бизнеса.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Какие виды имущества   можно   арендовать   в современных   экономических условиях.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Что такое    вне оборотные   активы бизнеса.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Как рассчитать    скорость    оборота в бизнесе?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Почему ускорение     оборота    приносит  бизнесу    дополнительную прибыль?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Приведите примеры объектов    интеллектуальной    собственности , используемых  в современном бизнесе.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Что такое амортизация и   зачем она нужна в бизнесе.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Дайте определение    производственной мощности    предприятия.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Что такое информация     и коммуникация   в бизнесе? Почему информацию рассматривают    в качестве     важного   ресурса   бизнеса?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Каким образом   в России   защищены права    на объекты    интеллектуальной  собственности?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Какие субъекты    патентного права   выделяются в российском    законодательстве?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При каких условиях    трудовые ресурсы     могут    считаться     частью основных средств.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 xml:space="preserve">Кто такие   совместитель,   надомник и  </w:t>
      </w:r>
      <w:proofErr w:type="spellStart"/>
      <w:r w:rsidRPr="00637460">
        <w:rPr>
          <w:iCs/>
          <w:color w:val="000000" w:themeColor="text1"/>
          <w:sz w:val="20"/>
        </w:rPr>
        <w:t>фрилансер</w:t>
      </w:r>
      <w:proofErr w:type="spellEnd"/>
      <w:r w:rsidRPr="00637460">
        <w:rPr>
          <w:iCs/>
          <w:color w:val="000000" w:themeColor="text1"/>
          <w:sz w:val="20"/>
        </w:rPr>
        <w:t>?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Что включается в фонд оплаты труда?</w:t>
      </w:r>
    </w:p>
    <w:p w:rsidR="006F7042" w:rsidRPr="00637460" w:rsidRDefault="006F7042" w:rsidP="006F7042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left="0" w:firstLine="720"/>
        <w:rPr>
          <w:iCs/>
          <w:color w:val="000000" w:themeColor="text1"/>
          <w:sz w:val="20"/>
        </w:rPr>
      </w:pPr>
      <w:r w:rsidRPr="00637460">
        <w:rPr>
          <w:iCs/>
          <w:color w:val="000000" w:themeColor="text1"/>
          <w:sz w:val="20"/>
        </w:rPr>
        <w:t>Что  представляет  собой резервный фонд   предприятия?</w:t>
      </w:r>
    </w:p>
    <w:p w:rsidR="006F7042" w:rsidRPr="00637460" w:rsidRDefault="006F7042" w:rsidP="006F7042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CB4EAE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6F7042" w:rsidRPr="00637460" w:rsidRDefault="006F7042" w:rsidP="006F7042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6F7042" w:rsidRPr="00637460" w:rsidTr="007856F9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F7042" w:rsidRPr="00637460" w:rsidTr="007856F9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F7042" w:rsidRPr="00637460" w:rsidRDefault="006F7042" w:rsidP="006F70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F7042" w:rsidRPr="00637460" w:rsidRDefault="006F7042" w:rsidP="006F70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F7042" w:rsidRPr="00637460" w:rsidRDefault="006F7042" w:rsidP="006F70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F7042" w:rsidRPr="00637460" w:rsidRDefault="006F7042" w:rsidP="006F70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(лабораторные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6F7042" w:rsidRPr="00637460" w:rsidRDefault="006F7042" w:rsidP="006F7042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6F7042" w:rsidRPr="00637460" w:rsidRDefault="006F7042" w:rsidP="006F7042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CB4EAE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44%</w:t>
      </w:r>
    </w:p>
    <w:p w:rsidR="006F7042" w:rsidRPr="00637460" w:rsidRDefault="006F7042" w:rsidP="006F7042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6F7042" w:rsidRPr="00637460" w:rsidRDefault="006F7042" w:rsidP="006F7042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6F7042" w:rsidRPr="00637460" w:rsidTr="007856F9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F7042" w:rsidRPr="00637460" w:rsidTr="007856F9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F7042" w:rsidRPr="00637460" w:rsidRDefault="006F7042" w:rsidP="006F70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F7042" w:rsidRPr="00637460" w:rsidRDefault="006F7042" w:rsidP="006F70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F7042" w:rsidRPr="00637460" w:rsidRDefault="006F7042" w:rsidP="006F70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F7042" w:rsidRPr="00637460" w:rsidRDefault="006F7042" w:rsidP="006F7042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042" w:rsidRPr="00637460" w:rsidRDefault="006F7042" w:rsidP="006F7042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F7042" w:rsidRPr="00637460" w:rsidTr="007856F9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042" w:rsidRPr="00637460" w:rsidRDefault="006F7042" w:rsidP="006F7042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6F7042" w:rsidRPr="00637460" w:rsidRDefault="006F7042" w:rsidP="006F7042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lastRenderedPageBreak/>
        <w:t>Соотношение объема занятий, проводимых путем непосредственного взаимодействия педагогического работника с обучающимися по заочной форме - 51%</w:t>
      </w:r>
    </w:p>
    <w:p w:rsidR="006F7042" w:rsidRPr="00637460" w:rsidRDefault="006F7042" w:rsidP="006F704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6F7042" w:rsidRPr="00637460" w:rsidRDefault="006F7042" w:rsidP="006F7042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6F7042" w:rsidRPr="00637460" w:rsidRDefault="006F7042" w:rsidP="006F7042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6F7042" w:rsidRPr="00637460" w:rsidRDefault="006F7042" w:rsidP="006F704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6F7042" w:rsidRPr="00637460" w:rsidRDefault="006F7042" w:rsidP="006F70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6F7042" w:rsidRPr="00637460" w:rsidRDefault="006F7042" w:rsidP="006F70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6F7042" w:rsidRPr="00637460" w:rsidRDefault="006F7042" w:rsidP="006F70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6F7042" w:rsidRPr="00637460" w:rsidRDefault="006F7042" w:rsidP="006F704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6F7042" w:rsidRPr="00637460" w:rsidRDefault="006F7042" w:rsidP="006F7042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6F7042" w:rsidRPr="00637460" w:rsidRDefault="006F7042" w:rsidP="006F7042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6F7042" w:rsidRPr="00637460" w:rsidRDefault="006F7042" w:rsidP="006F7042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6F7042" w:rsidRPr="00637460" w:rsidRDefault="006F7042" w:rsidP="006F7042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6F7042" w:rsidRPr="00637460" w:rsidRDefault="006F7042" w:rsidP="006F7042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6F7042" w:rsidRPr="00637460" w:rsidRDefault="006F7042" w:rsidP="006F7042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6F7042" w:rsidRPr="00637460" w:rsidRDefault="006F7042" w:rsidP="006F7042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6F7042" w:rsidRPr="00637460" w:rsidRDefault="006F7042" w:rsidP="006F7042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6F7042" w:rsidRPr="00637460" w:rsidRDefault="006F7042" w:rsidP="006F7042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6F7042" w:rsidRPr="00637460" w:rsidRDefault="006F7042" w:rsidP="006F7042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6F7042" w:rsidRPr="00637460" w:rsidRDefault="006F7042" w:rsidP="006F7042">
      <w:pPr>
        <w:widowControl/>
        <w:numPr>
          <w:ilvl w:val="0"/>
          <w:numId w:val="20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6F7042" w:rsidRPr="00637460" w:rsidRDefault="006F7042" w:rsidP="006F7042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6F7042" w:rsidRPr="00637460" w:rsidRDefault="006F7042" w:rsidP="006F7042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223E85" w:rsidRDefault="00223E85" w:rsidP="00992F30">
      <w:pPr>
        <w:spacing w:before="0" w:after="0"/>
        <w:ind w:firstLine="680"/>
        <w:jc w:val="both"/>
        <w:rPr>
          <w:b/>
          <w:sz w:val="20"/>
        </w:rPr>
      </w:pPr>
    </w:p>
    <w:p w:rsidR="00992F30" w:rsidRDefault="00992F30" w:rsidP="00992F30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992F30" w:rsidRDefault="00992F30" w:rsidP="00992F30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992F30" w:rsidRDefault="00992F30" w:rsidP="00992F30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992F30" w:rsidRDefault="00992F30" w:rsidP="00992F30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 xml:space="preserve">проведение аттестации для инвалидов в одной аудитории совместно с обучающимися, не </w:t>
      </w:r>
      <w:r>
        <w:rPr>
          <w:sz w:val="20"/>
        </w:rPr>
        <w:lastRenderedPageBreak/>
        <w:t>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992F30" w:rsidRDefault="00992F30" w:rsidP="00992F30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992F30" w:rsidRDefault="00992F30" w:rsidP="00992F30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6F7042" w:rsidRPr="00637460" w:rsidRDefault="00992F30" w:rsidP="00992F3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6F7042" w:rsidRPr="00637460" w:rsidRDefault="006F7042" w:rsidP="006F7042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6F7042" w:rsidRPr="00637460" w:rsidRDefault="006F7042" w:rsidP="006F70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6F7042" w:rsidRPr="00637460" w:rsidRDefault="006F7042" w:rsidP="006F70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6F7042" w:rsidRPr="00637460" w:rsidRDefault="006F7042" w:rsidP="006F7042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6F7042" w:rsidRPr="00637460" w:rsidRDefault="006F7042" w:rsidP="006F7042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6F7042" w:rsidRPr="00637460" w:rsidRDefault="006F7042" w:rsidP="006F7042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6F7042" w:rsidRPr="00637460" w:rsidRDefault="006F7042" w:rsidP="006F7042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6F7042" w:rsidRPr="00637460" w:rsidRDefault="006F7042" w:rsidP="006F7042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6F7042" w:rsidRPr="00637460" w:rsidRDefault="006F7042" w:rsidP="006F704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6F7042" w:rsidRPr="00637460" w:rsidRDefault="006F7042" w:rsidP="006F704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6F7042" w:rsidRPr="00637460" w:rsidRDefault="006F7042" w:rsidP="006F70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6F7042" w:rsidRPr="00637460" w:rsidRDefault="006F7042" w:rsidP="006F70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</w:t>
      </w:r>
      <w:r w:rsidRPr="00637460">
        <w:rPr>
          <w:color w:val="000000" w:themeColor="text1"/>
          <w:sz w:val="20"/>
        </w:rPr>
        <w:lastRenderedPageBreak/>
        <w:t>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6F7042" w:rsidRPr="00637460" w:rsidRDefault="006F7042" w:rsidP="006F7042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6F7042" w:rsidRPr="00637460" w:rsidRDefault="006F7042" w:rsidP="006F7042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6F7042" w:rsidRPr="00637460" w:rsidRDefault="006F7042" w:rsidP="006F7042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6F7042" w:rsidRPr="00637460" w:rsidRDefault="006F7042" w:rsidP="006F704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6F7042" w:rsidRPr="00637460" w:rsidRDefault="006F7042" w:rsidP="006F7042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6F7042" w:rsidRPr="00637460" w:rsidRDefault="006F7042" w:rsidP="006F7042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6F7042" w:rsidRPr="00637460" w:rsidRDefault="006F7042" w:rsidP="006F7042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6F7042" w:rsidRPr="00637460" w:rsidRDefault="006F7042" w:rsidP="006F7042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6F7042" w:rsidRPr="00637460" w:rsidRDefault="006F7042" w:rsidP="006F7042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6F7042" w:rsidRPr="00637460" w:rsidRDefault="006F7042" w:rsidP="006F7042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Общие положения о  бизнесе</w:t>
      </w:r>
    </w:p>
    <w:p w:rsidR="006F7042" w:rsidRPr="00637460" w:rsidRDefault="006F7042" w:rsidP="006F7042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Разнообразие взглядов на  предпринимательство.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Древнерусские законы о   предпринимательстве.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Законодательство  Русского  государства    до имперского  периода(1462-1696)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Предпринимательство  в истории   объединения  России ( на примере конкретного региона)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   предпринимательства  в России в имперское время (1696 -1801)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Имперская индустриализация   ( в том числе   на примере конкретного  региона, либо конкретной отрасли)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Возрождение предпринимательства   с  1988 года( в том числе на примере конкретного региона)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Взаимодействие    фирмы   со   </w:t>
      </w:r>
      <w:proofErr w:type="spellStart"/>
      <w:r w:rsidRPr="00637460">
        <w:rPr>
          <w:color w:val="000000" w:themeColor="text1"/>
          <w:sz w:val="20"/>
        </w:rPr>
        <w:t>стейкхолдерами</w:t>
      </w:r>
      <w:proofErr w:type="spellEnd"/>
      <w:r w:rsidRPr="00637460">
        <w:rPr>
          <w:color w:val="000000" w:themeColor="text1"/>
          <w:sz w:val="20"/>
        </w:rPr>
        <w:t>( на примере   конкретных фирм)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Место малого     и среднего  предпринимательства   в экономике( на примере    отдельных регионов, отраслей крупных предприятий  во взаимодействии  с некрупными.)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Цели бизнеса  в  связи  с формами   рынков.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Значение бизнеса в  экономике.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Гармонизация   целей в бизнесе.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Предпринимательство   как творчество( на примере   конкретных   предпринимателей)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Специфические ресурсы    бизнеса ( на примере конкретных   регионов,  отраслей и   предприятий)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Исторические примеры    экономической   мобилизации (на материале    отдельных  стран  и отраслей).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Технологические платформы    ( на конкретных примерах)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Территориальное развитие    и роль  в нем  крупного бизнеса.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Разнообразие теорий    прав собственности , особенности   правомочий   собственности.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Формы поддержки предпринимательства (на материалах конкретного региона).</w:t>
      </w:r>
    </w:p>
    <w:p w:rsidR="006F7042" w:rsidRPr="00637460" w:rsidRDefault="006F7042" w:rsidP="006F7042">
      <w:pPr>
        <w:widowControl/>
        <w:numPr>
          <w:ilvl w:val="0"/>
          <w:numId w:val="21"/>
        </w:numPr>
        <w:tabs>
          <w:tab w:val="left" w:pos="1080"/>
        </w:tabs>
        <w:snapToGrid/>
        <w:spacing w:before="0" w:after="0"/>
        <w:ind w:left="0"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Налоговые ре жимы в Российской Федерации.</w:t>
      </w:r>
    </w:p>
    <w:p w:rsidR="006F7042" w:rsidRPr="00637460" w:rsidRDefault="006F7042" w:rsidP="006F7042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widowControl/>
        <w:snapToGrid/>
        <w:spacing w:before="0" w:after="0"/>
        <w:ind w:firstLine="709"/>
        <w:rPr>
          <w:b/>
          <w:b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2 </w:t>
      </w:r>
      <w:r w:rsidRPr="00637460">
        <w:rPr>
          <w:b/>
          <w:bCs/>
          <w:color w:val="000000" w:themeColor="text1"/>
          <w:sz w:val="20"/>
        </w:rPr>
        <w:t>Факторы конкуренции и параметры состояния конкурентной среды на товарном рынке</w:t>
      </w:r>
    </w:p>
    <w:p w:rsidR="006F7042" w:rsidRPr="00637460" w:rsidRDefault="006F7042" w:rsidP="006F7042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Механизм конкуренции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Формы недобросовестной конкуренции.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Конкурентоспособность и инновационная активность.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Взаимозаменяемость количества и качества продукции в удовлетворении потребностей.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Конкурентоспособность товара.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Влияние инновационной активности на конкурентоспособность.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Государственный контроль за экономической концентрацией.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Контроль </w:t>
      </w:r>
      <w:r w:rsidRPr="00637460">
        <w:rPr>
          <w:bCs/>
          <w:color w:val="000000" w:themeColor="text1"/>
          <w:sz w:val="20"/>
        </w:rPr>
        <w:t>за сделками с акциями (долями), правами и (или) имуществом коммерческих организаций.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Контроль за ограничивающими конкуренцию соглашениями хозяйствующих субъектов.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Анализ состояния конкурентной среды на товарных рынках.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Состав продавцов и покупателей. Географические границы рынка.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Структура товарного рынка.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Открытость рынка для межрегиональной и международной торговли.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Рыночный потенциал хозяйствующего субъекта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Структуры    предприятий   в связи   с формами    рынков.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Анализ отраслей    на предмет   обнаружения    рынков    разной формы.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  крупного   предпринимательства   и антимонопольное   право(на иностранных примерах)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Возможности   </w:t>
      </w:r>
      <w:proofErr w:type="spellStart"/>
      <w:r w:rsidRPr="00637460">
        <w:rPr>
          <w:color w:val="000000" w:themeColor="text1"/>
          <w:sz w:val="20"/>
        </w:rPr>
        <w:t>синдицирования</w:t>
      </w:r>
      <w:proofErr w:type="spellEnd"/>
      <w:r w:rsidRPr="00637460">
        <w:rPr>
          <w:color w:val="000000" w:themeColor="text1"/>
          <w:sz w:val="20"/>
        </w:rPr>
        <w:t xml:space="preserve">  в отечественной экономике.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Конкурентная борьба и научно-технический прогресс( на примере конкретного   отраслевого рынка)</w:t>
      </w:r>
    </w:p>
    <w:p w:rsidR="006F7042" w:rsidRPr="00637460" w:rsidRDefault="006F7042" w:rsidP="006F7042">
      <w:pPr>
        <w:widowControl/>
        <w:numPr>
          <w:ilvl w:val="0"/>
          <w:numId w:val="22"/>
        </w:numPr>
        <w:tabs>
          <w:tab w:val="left" w:pos="10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Рыночные сговоры (на примере   конкретного   отраслевого рынка).</w:t>
      </w:r>
    </w:p>
    <w:p w:rsidR="006F7042" w:rsidRPr="00637460" w:rsidRDefault="006F7042" w:rsidP="006F7042">
      <w:pPr>
        <w:pStyle w:val="Normal11"/>
        <w:ind w:firstLine="709"/>
        <w:jc w:val="both"/>
        <w:rPr>
          <w:b/>
          <w:bCs/>
          <w:iCs/>
          <w:color w:val="000000" w:themeColor="text1"/>
        </w:rPr>
      </w:pPr>
    </w:p>
    <w:p w:rsidR="006F7042" w:rsidRPr="00637460" w:rsidRDefault="000103DC" w:rsidP="006F7042">
      <w:pPr>
        <w:pStyle w:val="10"/>
        <w:tabs>
          <w:tab w:val="clear" w:pos="1106"/>
          <w:tab w:val="left" w:pos="993"/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6F7042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6F7042" w:rsidRPr="00637460" w:rsidRDefault="000103DC" w:rsidP="006F7042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6F7042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6F7042" w:rsidRPr="00637460" w:rsidRDefault="006F7042" w:rsidP="006F7042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Международные акты</w:t>
      </w:r>
    </w:p>
    <w:p w:rsidR="006F7042" w:rsidRPr="00637460" w:rsidRDefault="006F7042" w:rsidP="006F7042">
      <w:pPr>
        <w:widowControl/>
        <w:numPr>
          <w:ilvl w:val="0"/>
          <w:numId w:val="24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Модельный закон о предпринимательстве (Принят в г. Санкт-Петербурге 27.11.2015 Постановлением 43-8 на 43-ем пленарном заседании Межпарламентской Ассамблеи государств-участников СНГ)// Электронный ресурс СПС Консультант Плюс</w:t>
      </w:r>
    </w:p>
    <w:p w:rsidR="006F7042" w:rsidRPr="00637460" w:rsidRDefault="006F7042" w:rsidP="006F7042">
      <w:pPr>
        <w:widowControl/>
        <w:numPr>
          <w:ilvl w:val="0"/>
          <w:numId w:val="24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Статус Соглашения о поддержке и развитии малого предпринимательства в государствах-участниках СНГ от 17 января 1997 года//Содружество. Информационный вестник Совета глав государств и Совета глав правительств СНГ. N 3(33). С. 118.</w:t>
      </w:r>
    </w:p>
    <w:p w:rsidR="006F7042" w:rsidRPr="00637460" w:rsidRDefault="006F7042" w:rsidP="006F7042">
      <w:pPr>
        <w:widowControl/>
        <w:numPr>
          <w:ilvl w:val="0"/>
          <w:numId w:val="24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Общие условия поставок товаров между организациями стран - членов СЭВ 1968 / 1988 гг. (ОУП СЭВ 1968 / 1988 гг.)(Приняты 11.10.1988)// Сборник международных договоров СССР. </w:t>
      </w:r>
      <w:proofErr w:type="spellStart"/>
      <w:r w:rsidRPr="00637460">
        <w:rPr>
          <w:color w:val="000000" w:themeColor="text1"/>
          <w:sz w:val="20"/>
        </w:rPr>
        <w:t>Вып</w:t>
      </w:r>
      <w:proofErr w:type="spellEnd"/>
      <w:r w:rsidRPr="00637460">
        <w:rPr>
          <w:color w:val="000000" w:themeColor="text1"/>
          <w:sz w:val="20"/>
        </w:rPr>
        <w:t>. XLV.- М., 1991. С. 348 - 379.</w:t>
      </w:r>
    </w:p>
    <w:p w:rsidR="006F7042" w:rsidRPr="00637460" w:rsidRDefault="006F7042" w:rsidP="006F7042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F7042" w:rsidRPr="00637460" w:rsidRDefault="006F7042" w:rsidP="006F7042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Нормативные правовые акты 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Конституция Российской Федерации</w:t>
      </w:r>
      <w:r w:rsidRPr="00637460">
        <w:rPr>
          <w:color w:val="000000" w:themeColor="text1"/>
          <w:sz w:val="20"/>
        </w:rPr>
        <w:t xml:space="preserve">[Текст] : принята всенародным голосованием 12.12.1993 с изменениями, одобренными в ходе общероссийского голосования 01.07.2020// Официальный интернет-портал правовой информации </w:t>
      </w:r>
      <w:hyperlink r:id="rId6" w:tgtFrame="_blank" w:tooltip="&lt;div class=" w:history="1">
        <w:r w:rsidRPr="00637460">
          <w:rPr>
            <w:color w:val="000000" w:themeColor="text1"/>
            <w:sz w:val="20"/>
          </w:rPr>
          <w:t>http://www.pravo.gov.ru</w:t>
        </w:r>
      </w:hyperlink>
      <w:r w:rsidRPr="00637460">
        <w:rPr>
          <w:color w:val="000000" w:themeColor="text1"/>
          <w:sz w:val="20"/>
        </w:rPr>
        <w:t>, 04.07.2020.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 арбитражных судах в Российской Федерации [Текст] : Федеральный конституционный закон от 28 апреля 1995 г. № 1-ФКЗ (ред. от 18.07.2019 г.) // СЗ РФ. – 1995. – № 18. – Ст. 1589.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Налоговый кодекс Российской Федерации</w:t>
      </w:r>
      <w:r w:rsidRPr="00637460">
        <w:rPr>
          <w:color w:val="000000" w:themeColor="text1"/>
          <w:sz w:val="20"/>
        </w:rPr>
        <w:t xml:space="preserve"> (часть первая) от 31 июля 1998 г.  № 146-ФЗ (ред. от  01. 04. 2020 г.) // СЗ РФ. – 1998. – № 31. – Ст. 3824.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Налоговый кодекс Российской Федерации</w:t>
      </w:r>
      <w:r w:rsidRPr="00637460">
        <w:rPr>
          <w:color w:val="000000" w:themeColor="text1"/>
          <w:sz w:val="20"/>
        </w:rPr>
        <w:t xml:space="preserve"> (часть вторая)      [Текст] :     кодекс  от 05 августа 2000 г.  № 117-ФЗ (ред. от 08.06.2020)(с изм. и доп., вступ. в силу с 01.07.2020)// СЗ РФ. – 2000. – № 32. – Ст. 3340.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Бюджетный кодекс Российской Федерации</w:t>
      </w:r>
      <w:r w:rsidRPr="00637460">
        <w:rPr>
          <w:color w:val="000000" w:themeColor="text1"/>
          <w:sz w:val="20"/>
        </w:rPr>
        <w:t xml:space="preserve"> [Текст] :     кодекс    от 31.07.1998 N 145-ФЗ(ред. от 31.07.2020)// Российская газета, N 153-154, 12.08.1998.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Гражданский кодекс Российской Федерации (часть I)</w:t>
      </w:r>
      <w:r w:rsidRPr="00637460">
        <w:rPr>
          <w:color w:val="000000" w:themeColor="text1"/>
          <w:sz w:val="20"/>
        </w:rPr>
        <w:t xml:space="preserve"> [Текст] :     кодекс  от 30 ноября 1994 г.  № 51-ФЗ (ред. от 16.12.2019, с изм. от 12.05.2020) // СЗ РФ. – 1994. – № 32. – Ст. 3301.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Гражданский кодекс Российской Федерации (часть II)</w:t>
      </w:r>
      <w:r w:rsidRPr="00637460">
        <w:rPr>
          <w:color w:val="000000" w:themeColor="text1"/>
          <w:sz w:val="20"/>
        </w:rPr>
        <w:t xml:space="preserve"> [Текст] :     кодекс   от 26 января 1996 г.  № 14-ФЗ (ред. от 18.03.2019, с изм. от 28.04.2020)// СЗ РФ. – 1996. – № 5. – Ст. 410.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Арбитражный процессуальный кодекс Российской Федерации</w:t>
      </w:r>
      <w:r w:rsidRPr="00637460">
        <w:rPr>
          <w:color w:val="000000" w:themeColor="text1"/>
          <w:sz w:val="20"/>
        </w:rPr>
        <w:t>[Текст] :     кодекс   от 24 июля 2002 г. № 95-ФЗ (ред. от 18.06.2020 г.) // СЗ РФ. – 2002. - № 30. – Ст. 3012.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Гражданский процессуальный кодекс Российской Федерации</w:t>
      </w:r>
      <w:r w:rsidRPr="00637460">
        <w:rPr>
          <w:color w:val="000000" w:themeColor="text1"/>
          <w:sz w:val="20"/>
        </w:rPr>
        <w:t xml:space="preserve"> [Текст] :     кодекс  от 14 ноября 2002 г. № 138-ФЗ (ред. от 24.04.2020 г.) // СЗ РФ. – 2002. – № 46. – Ст. 4532.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Уголовный кодекс Российской Федерации </w:t>
      </w:r>
      <w:r w:rsidRPr="00637460">
        <w:rPr>
          <w:color w:val="000000" w:themeColor="text1"/>
          <w:sz w:val="20"/>
        </w:rPr>
        <w:t>[Текст] :     кодекс   от 13.06.1996 N 63-ФЗ (ред. от 08.06.2020)// Российская газета, N 113, 18.06.1996, N 114, 19.06.1996, N 115, 20.06.1996, N 118, 25.06.1996.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Кодекс Российской Федерации об административных</w:t>
      </w:r>
      <w:r w:rsidRPr="00637460">
        <w:rPr>
          <w:color w:val="000000" w:themeColor="text1"/>
          <w:sz w:val="20"/>
        </w:rPr>
        <w:t xml:space="preserve"> правонарушениях от 30.12.2001 N 195-ФЗ(ред. от 23.06.2020) (с изм. и доп., вступ. в силу с 04.07.2020)// СЗ РФ, 07.01.2002, N 1 (ч. 1), ст. 1.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свободе совести и о религиозных объединениях[Текст] :    Федеральный закон от 26.09.1997 N 125-ФЗ  (ред. от 02.12.2019)  // Российская газета, N 190, 01.10.1997.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 общественных объединениях [Текст] : Федеральный закон от 19.05.1995 N 82-ФЗ(ред. от 02.12.2019)// Российская газета, N 100, 25.05.1995.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 (с изм. и доп., вступ. в силу с 27.01.2019) [Текст] : Федеральный закон от 26.12.2008 N 294-ФЗ (ред. от 01.04.2020) (с изм. и доп., вступ. в силу с 01.07.2020) // Российская газета, N 266, 30.12.2008.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 особых экономических зонах в Российской Федерации[Текст] : Федеральный закон от 22.07.2005 N 116-ФЗ (ред. от 18.07.2017)// Российская газета, N 162, 27.07.2005.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государственной регистрации юридических лиц и индивидуальных предпринимателей [Текст] : Федеральный закон от 8 августа 2001 г. № 129-ФЗ (ред. от 26.11.2019) (с изм. и доп., вступ. в силу с 11.05.2020)// СЗ РФ. – 2001. – № 33 (часть I). - Ст. 3431.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развитии малого и среднего предпринимательства в Российской Федерации [Текст] : Федеральный закон от 24 июля 2007 г. № 209-ФЗ (ред. от 08.06.2020 г.) // СЗ РФ. – 2007. – № 31. – Ст. 4006.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лицензировании отдельных видов деятельности [Текст] : Федеральный закон от 4 мая 2011 г. № 99-ФЗ (ред. от 18.02.2020) (с изм. и доп., вступ. в силу с 28.03.2020) // СЗ РФ. – 2011. – № 19. – Ст. 2716.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О приватизации государственного и муниципального имущества [Текст] : Федеральный закон от 21 декабря 2001 г. № 178-ФЗ (ред. от 02.08.2019) // СЗ РФ. – 2002. – № 4. – Ст. 251.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естественных монополиях [Текст] : Федеральный закон от 17 августа 1995 г.  № 147-ФЗ (ред. от 29.07.2017 г.) // СЗ РФ. – 1995. – № 34. – Ст. 3426.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рекламе [Текст] : Федеральный закон от 13 марта 2006 г. № 38-ФЗ (ред. от 02.08.2019) // СЗ РФ. – 2006. – № 12. – Ст. 1232.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техническом регулировании [Текст] : Федеральный закон от 27 декабря 2002 г.  № 184-ФЗ  (ред. от 28.11.2018 г.) // СЗ РФ. – 2002. – № 52 (часть I). – Ст. 5140.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 инвестиционных фондах [Текст] : Федеральный закон от 29 ноября 2001 г.  № 156-ФЗ (ред. от 02.12.2019) (с изм. и доп., вступ. в силу с 02.05.2020) // СЗ РФ. – 2001. – № 49. – Ст. 4562.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 инвестиционной деятельности в Российской Федерации, осуществляемой в форме капитальных вложений [Текст] : Федеральный закон от 25 февраля 1999 г. № 39-ФЗ (ред. от 02.08.2019 г.) // СЗ РФ. – 1999. – № 9. – Ст. 1096.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 иностранных инвестициях в Российской Федерации [Текст] : Федеральный закон от 9 июля 1999 г. № 160-ФЗ (ред. от 31.05.2018 г.) // СЗ РФ. – 1999. – № 28. – Ст. 3493.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валютном регулировании и валютном контроле [Текст] : Федеральный закон от 10 декабря 2003 г. № 173-ФЗ   (ред. от 27.12.2019) (с изм. и доп., вступ. в силу с 31.05.2020) // СЗ РФ. – 2003. – № 50. – Ст. 4859.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 ипотечных ценных бумагах [Текст] : Федеральный закон от 11 ноября 2003 г.  № 152-ФЗ (ред. от 03.04.2020) (с изм. и доп., вступ. в силу с 12.04.2020) // СЗ РФ. – 2003. – № 46 (часть 2). – Ст. 4448.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Центральном Банке Российской Федерации (Банке России) [Текст] : Федеральный закон от 10 июля 2002 г. № 86-ФЗ  (ред. от 03.04.2020) (с изм. и доп., вступ. в силу с 12.04.2020) // СЗ РФ. – 2002. – № 28. – Ст. 2790.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защите прав и законных интересов инвесторов на рынке ценных бумаг [Текст] : Федеральный закон от 5 марта 1999 г. № 46-ФЗ (ред. от 01.04.2020 г.) // СЗ РФ. – 1999. –  № 10. – Ст. 1163.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рынке ценных бумаг [Текст] : Федеральный закон от 22 апреля 1996 г. № 39-ФЗ (ред. от 27.12.2019, с изм. от 07.04.2020) (с изм. и доп., вступ. в силу с 28.03.2020) // СЗ РФ. – 1996. – № 17. – Ст. 1918.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банках и банковской деятельности [Текст] : Федеральный закон от 2 декабря 1990 г. 395-1 (ред. от 27.12.2019) (с изм. и доп., вступ. в силу с 14.06.2020) // СЗ РФ. – 1996. – №  6. – Ст. 492.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саморегулируемых организациях в сфере финансового рынка [Текст] :   Федеральный закон от 13.07.2015 N 223-ФЗ(ред. от 28.11.2018)(с изм. и доп., вступ. в силу с 21.12.2018)// "Российская газета", N 157, 20.07.2015.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 организации страхового дела в Российской Федерации [Текст] : Закон РФ от  27 ноября 1992 г. № 4015-1 (ред. от 24.04.2020 г.)  // Ведомости СНД и ВС РФ. – 1993. – № 2. – Ст. 56.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торгово-промышленных палатах в Российской Федерации (с изм. и доп., вступ. в силу с 01.09.2016) [Текст] :  Закон РФ от 07.07.1993 N 5340-1 (ред. от 30.12.2015) (с изм. и доп., вступ. в силу с 01.09.2016)// Российская газета, N 154, 12.08.1993.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конкуренции и ограничении монополистической деятельности на товарных рынках [Текст] : Закон РСФСР от 22 марта 1991 г. № 948-I (ред. от 26.07.2006 г.) // Ведомости СНД и ВС РСФСР. – 1991. – № 16. – Ст. 499.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Федеральной Комиссии по рынку ценных бумаг [Текст] : Указ Президента РФ от 1 июля 1996 г. № 1009 (ред. от 29.11.2004 г.) // СЗ РФ. – 1996. – № 28. – Ст. 3357.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неотложных мерах по ликвидации административных ограничений при осуществлении предпринимательской деятельности[Текст] : Указ Президента РФ от 15.05.2008 N 797//Российская газета, N 105, 17.05.2008.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Государственной Программе приватизации государственных и муниципальных предприятий в Российской Федерации [Текст] : Указ Президента РФ от 24 декабря 1993 г. № 2284 (ред. от 28.09.2017, с изм. от 14.02.2020)// Собрание актов Президента и Правительства РФ. – 1994. – № 1. – Ст. 2.</w:t>
      </w:r>
    </w:p>
    <w:p w:rsidR="006F7042" w:rsidRPr="00637460" w:rsidRDefault="006F7042" w:rsidP="006F7042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 утверждении положения о Федеральной антимонопольной службе [Текст] : Постановление Правительства РФ от 30 июня 2004 г. № 331 (ред. от 15.05.2020 г.) // СЗ РФ. – 2004. – № 31. – Ст. 3259.</w:t>
      </w:r>
    </w:p>
    <w:p w:rsidR="006F7042" w:rsidRPr="00637460" w:rsidRDefault="006F7042" w:rsidP="006F7042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F7042" w:rsidRPr="00637460" w:rsidRDefault="006F7042" w:rsidP="00223E85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Материалы судебной практики</w:t>
      </w:r>
    </w:p>
    <w:p w:rsidR="006F7042" w:rsidRPr="00637460" w:rsidRDefault="006F7042" w:rsidP="00223E85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практике применения судами законодательства об ответственности за налоговые преступления [Текст]: Постановление Пленума Верховного Суда РФ от 26.11.2019 N 48//Бюллетень Верховного Суда РФ, N 1, январь, 2020.</w:t>
      </w:r>
    </w:p>
    <w:p w:rsidR="006F7042" w:rsidRPr="00637460" w:rsidRDefault="006F7042" w:rsidP="00223E85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некоторых вопросах, возникающих в судебной практике при рассмотрении дел об административных правонарушениях, предусмотренных главой 12 Кодекса Российской Федерации об административных правонарушениях [Текст]: Постановление Пленума Верховного Суда РФ от 25.06.2019 N 20//Бюллетень Верховного Суда РФ, N 9, сентябрь, 2019.</w:t>
      </w:r>
    </w:p>
    <w:p w:rsidR="006F7042" w:rsidRPr="00637460" w:rsidRDefault="006F7042" w:rsidP="00223E85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некоторых вопросах применения судами норм Бюджетного кодекса Российской Федерации, связанных с исполнением судебных актов по обращению взыскания на средства бюджетов бюджетной системы Российской Федерации [Текст]: Постановление Пленума Верховного Суда РФ от 28.05.2019 N 13//Бюллетень Верховного Суда РФ, N 9, сентябрь, 2019.</w:t>
      </w:r>
    </w:p>
    <w:p w:rsidR="006F7042" w:rsidRPr="00637460" w:rsidRDefault="006F7042" w:rsidP="00223E85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О применении части четвертой Гражданского кодекса Российской Федерации[Текст]: Постановление Пленума Верховного Суда РФ от 23.04.2019 N 10//Бюллетень Верховного Суда РФ, N 7, июль, 2019.</w:t>
      </w:r>
    </w:p>
    <w:p w:rsidR="006F7042" w:rsidRPr="00637460" w:rsidRDefault="006F7042" w:rsidP="00223E85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 применении судами законодательства, регулирующего труд работников, работающих у работодателей - физических лиц и у работодателей - субъектов малого предпринимательства, которые отнесены к </w:t>
      </w:r>
      <w:proofErr w:type="spellStart"/>
      <w:r w:rsidRPr="00637460">
        <w:rPr>
          <w:color w:val="000000" w:themeColor="text1"/>
          <w:sz w:val="20"/>
        </w:rPr>
        <w:t>микропредприятиям</w:t>
      </w:r>
      <w:proofErr w:type="spellEnd"/>
      <w:r w:rsidRPr="00637460">
        <w:rPr>
          <w:color w:val="000000" w:themeColor="text1"/>
          <w:sz w:val="20"/>
        </w:rPr>
        <w:t xml:space="preserve"> [Текст]: Постановление Пленума Верховного Суда РФ от 29.05.2018 N 15//Бюллетень Верховного Суда РФ, N 7, июль, 2018.</w:t>
      </w:r>
    </w:p>
    <w:p w:rsidR="006F7042" w:rsidRPr="00637460" w:rsidRDefault="006F7042" w:rsidP="00223E85">
      <w:pPr>
        <w:widowControl/>
        <w:numPr>
          <w:ilvl w:val="0"/>
          <w:numId w:val="26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некоторых вопросах, связанных с привлечением контролирующих должника лиц к ответственности при банкротстве[Текст]: Постановление Пленума Верховного Суда РФ от 21.12.2017 N 53//Бюллетень Верховного Суда РФ, N 3, март, 2018.</w:t>
      </w:r>
    </w:p>
    <w:p w:rsidR="006F7042" w:rsidRPr="00637460" w:rsidRDefault="006F7042" w:rsidP="00223E85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F7042" w:rsidRPr="00637460" w:rsidRDefault="006F7042" w:rsidP="00223E85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422D99" w:rsidRPr="00422D99" w:rsidRDefault="00422D99" w:rsidP="00223E85">
      <w:pPr>
        <w:pStyle w:val="afffc"/>
        <w:numPr>
          <w:ilvl w:val="0"/>
          <w:numId w:val="31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422D99">
        <w:rPr>
          <w:rFonts w:ascii="Times New Roman" w:hAnsi="Times New Roman"/>
          <w:color w:val="000000" w:themeColor="text1"/>
        </w:rPr>
        <w:t>Королёва Е. В. Предпринимательское право: учебное пособие / Е. В. Королёва. — Липецк: Липецкий государственный технический университет, ЭБС АСВ, 2020. — 81 c. — ISBN 978-5-00175-002-4. — Текст: электронный // Электронно-библиотечная система IPR BOOKS: [сайт]. — URL: http://www.iprbookshop.ru/101462.html</w:t>
      </w:r>
    </w:p>
    <w:p w:rsidR="00422D99" w:rsidRPr="00422D99" w:rsidRDefault="00422D99" w:rsidP="00223E85">
      <w:pPr>
        <w:pStyle w:val="afffc"/>
        <w:numPr>
          <w:ilvl w:val="0"/>
          <w:numId w:val="31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422D99">
        <w:rPr>
          <w:rFonts w:ascii="Times New Roman" w:hAnsi="Times New Roman"/>
          <w:color w:val="000000" w:themeColor="text1"/>
        </w:rPr>
        <w:t>Суркова В.А. Общие положения о бизнесе. [Электронный ресурс]: рабочий учебник / Суркова В.А. - 2022. - http://library.roweb.online</w:t>
      </w:r>
    </w:p>
    <w:p w:rsidR="00422D99" w:rsidRPr="00422D99" w:rsidRDefault="00422D99" w:rsidP="00223E85">
      <w:pPr>
        <w:pStyle w:val="afffc"/>
        <w:numPr>
          <w:ilvl w:val="0"/>
          <w:numId w:val="31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422D99">
        <w:rPr>
          <w:rFonts w:ascii="Times New Roman" w:hAnsi="Times New Roman"/>
          <w:color w:val="000000" w:themeColor="text1"/>
        </w:rPr>
        <w:t xml:space="preserve">Предпринимательское право: учебник / В. В. Акинфиева, Е. В. Аристов, А. Б. Афанасьев [и др.]; под редакцией В. Г. </w:t>
      </w:r>
      <w:proofErr w:type="spellStart"/>
      <w:r w:rsidRPr="00422D99">
        <w:rPr>
          <w:rFonts w:ascii="Times New Roman" w:hAnsi="Times New Roman"/>
          <w:color w:val="000000" w:themeColor="text1"/>
        </w:rPr>
        <w:t>Голубцова</w:t>
      </w:r>
      <w:proofErr w:type="spellEnd"/>
      <w:r w:rsidRPr="00422D99">
        <w:rPr>
          <w:rFonts w:ascii="Times New Roman" w:hAnsi="Times New Roman"/>
          <w:color w:val="000000" w:themeColor="text1"/>
        </w:rPr>
        <w:t>. — Москва: Статут, 2021. — 444 c. — ISBN 978-5-8354-1786-5. — Текст: электронный // Цифровой образовательный ресурс IPR SMART: [сайт]. — URL: https://www.iprbookshop.ru/117545.html</w:t>
      </w:r>
    </w:p>
    <w:p w:rsidR="00422D99" w:rsidRPr="00422D99" w:rsidRDefault="00422D99" w:rsidP="00223E85">
      <w:pPr>
        <w:pStyle w:val="afffc"/>
        <w:numPr>
          <w:ilvl w:val="0"/>
          <w:numId w:val="31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422D99">
        <w:rPr>
          <w:rFonts w:ascii="Times New Roman" w:hAnsi="Times New Roman"/>
          <w:color w:val="000000" w:themeColor="text1"/>
        </w:rPr>
        <w:t xml:space="preserve">Международное предпринимательское право: современные проблемы правового регулирования: учебник / А. Б. </w:t>
      </w:r>
      <w:proofErr w:type="spellStart"/>
      <w:r w:rsidRPr="00422D99">
        <w:rPr>
          <w:rFonts w:ascii="Times New Roman" w:hAnsi="Times New Roman"/>
          <w:color w:val="000000" w:themeColor="text1"/>
        </w:rPr>
        <w:t>Арзуманян</w:t>
      </w:r>
      <w:proofErr w:type="spellEnd"/>
      <w:r w:rsidRPr="00422D99">
        <w:rPr>
          <w:rFonts w:ascii="Times New Roman" w:hAnsi="Times New Roman"/>
          <w:color w:val="000000" w:themeColor="text1"/>
        </w:rPr>
        <w:t xml:space="preserve">, Д. В. Козлов, Е. А. Левицкая [и др.]; под редакцией Д. В. Козлова, А. Е. Тарасовой. — Ростов-на-Дону, Таганрог: Издательство Южного федерального университета, 2020. — 156 c. — ISBN 978-5-9275-3604-7. — Текст: электронный // Цифровой образовательный ресурс IPR SMART: [сайт]. — URL: https://www.iprbookshop.ru/107954.html </w:t>
      </w:r>
    </w:p>
    <w:p w:rsidR="00422D99" w:rsidRDefault="00422D99" w:rsidP="00223E85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F7042" w:rsidRPr="00637460" w:rsidRDefault="006F7042" w:rsidP="00223E85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6F7042" w:rsidRPr="00637460" w:rsidRDefault="006F7042" w:rsidP="00223E85">
      <w:pPr>
        <w:pStyle w:val="afffc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Баранов В. А. Коммерческое право. Правовое регулирование организации коммерческой деятельности: учебное пособие / В. А. Баранов. — Тамбов: Тамбовский государственный технический университет, ЭБС АСВ, 2017. — 128 c. — ISBN 978-5-8265-1711-6. — Текст: электронный // Электронно-библиотечная система IPR BOOKS: [сайт]. — URL: http://www.iprbookshop.ru/85957.html</w:t>
      </w:r>
    </w:p>
    <w:p w:rsidR="006F7042" w:rsidRPr="00637460" w:rsidRDefault="006F7042" w:rsidP="00223E85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F7042" w:rsidRPr="00637460" w:rsidRDefault="000103DC" w:rsidP="00223E85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6F7042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6F7042" w:rsidRPr="00637460" w:rsidRDefault="000F2AF3" w:rsidP="00223E85">
      <w:pPr>
        <w:widowControl/>
        <w:tabs>
          <w:tab w:val="left" w:pos="993"/>
        </w:tabs>
        <w:snapToGrid/>
        <w:spacing w:before="0" w:after="0"/>
        <w:ind w:firstLine="709"/>
        <w:rPr>
          <w:color w:val="000000" w:themeColor="text1"/>
          <w:sz w:val="20"/>
        </w:rPr>
      </w:pPr>
      <w:hyperlink r:id="rId7" w:tgtFrame="_blank" w:history="1">
        <w:r w:rsidR="006F7042" w:rsidRPr="00637460">
          <w:rPr>
            <w:color w:val="000000" w:themeColor="text1"/>
            <w:sz w:val="20"/>
          </w:rPr>
          <w:t>http://fedsfm.ru/</w:t>
        </w:r>
      </w:hyperlink>
      <w:r w:rsidR="006F7042" w:rsidRPr="00637460">
        <w:rPr>
          <w:color w:val="000000" w:themeColor="text1"/>
          <w:sz w:val="20"/>
        </w:rPr>
        <w:t xml:space="preserve"> -</w:t>
      </w:r>
      <w:r w:rsidR="006F7042" w:rsidRPr="00637460">
        <w:rPr>
          <w:color w:val="000000" w:themeColor="text1"/>
          <w:sz w:val="20"/>
          <w:shd w:val="clear" w:color="auto" w:fill="FFFFFF"/>
        </w:rPr>
        <w:t xml:space="preserve"> Федеральная служба по финансовому мониторингу</w:t>
      </w:r>
    </w:p>
    <w:p w:rsidR="006F7042" w:rsidRPr="00637460" w:rsidRDefault="000F2AF3" w:rsidP="00223E85">
      <w:pPr>
        <w:widowControl/>
        <w:tabs>
          <w:tab w:val="left" w:pos="993"/>
        </w:tabs>
        <w:snapToGrid/>
        <w:spacing w:before="0" w:after="0"/>
        <w:ind w:firstLine="709"/>
        <w:rPr>
          <w:color w:val="000000" w:themeColor="text1"/>
          <w:sz w:val="20"/>
        </w:rPr>
      </w:pPr>
      <w:hyperlink r:id="rId8" w:tgtFrame="_blank" w:history="1">
        <w:r w:rsidR="006F7042" w:rsidRPr="00637460">
          <w:rPr>
            <w:color w:val="000000" w:themeColor="text1"/>
            <w:sz w:val="20"/>
          </w:rPr>
          <w:t>http://nalog.ru/</w:t>
        </w:r>
      </w:hyperlink>
      <w:r w:rsidR="006F7042" w:rsidRPr="00637460">
        <w:rPr>
          <w:color w:val="000000" w:themeColor="text1"/>
          <w:sz w:val="20"/>
        </w:rPr>
        <w:t xml:space="preserve"> -</w:t>
      </w:r>
      <w:r w:rsidR="006F7042" w:rsidRPr="00637460">
        <w:rPr>
          <w:color w:val="000000" w:themeColor="text1"/>
          <w:sz w:val="20"/>
          <w:shd w:val="clear" w:color="auto" w:fill="FFFFFF"/>
        </w:rPr>
        <w:t xml:space="preserve"> Федеральная налоговая служба</w:t>
      </w:r>
    </w:p>
    <w:p w:rsidR="006F7042" w:rsidRPr="00637460" w:rsidRDefault="000F2AF3" w:rsidP="00223E85">
      <w:pPr>
        <w:widowControl/>
        <w:tabs>
          <w:tab w:val="left" w:pos="993"/>
        </w:tabs>
        <w:snapToGrid/>
        <w:spacing w:before="0" w:after="0"/>
        <w:ind w:firstLine="709"/>
        <w:rPr>
          <w:color w:val="000000" w:themeColor="text1"/>
          <w:sz w:val="20"/>
          <w:shd w:val="clear" w:color="auto" w:fill="FFFFFF"/>
        </w:rPr>
      </w:pPr>
      <w:hyperlink r:id="rId9" w:tgtFrame="_blank" w:history="1">
        <w:r w:rsidR="006F7042" w:rsidRPr="00637460">
          <w:rPr>
            <w:color w:val="000000" w:themeColor="text1"/>
            <w:sz w:val="20"/>
          </w:rPr>
          <w:t>http://cbr.ru/</w:t>
        </w:r>
      </w:hyperlink>
      <w:r w:rsidR="006F7042" w:rsidRPr="00637460">
        <w:rPr>
          <w:color w:val="000000" w:themeColor="text1"/>
          <w:sz w:val="20"/>
        </w:rPr>
        <w:t xml:space="preserve"> -</w:t>
      </w:r>
      <w:r w:rsidR="006F7042" w:rsidRPr="00637460">
        <w:rPr>
          <w:color w:val="000000" w:themeColor="text1"/>
          <w:sz w:val="20"/>
          <w:shd w:val="clear" w:color="auto" w:fill="FFFFFF"/>
        </w:rPr>
        <w:t xml:space="preserve"> Центральный Банк Российской Федерации</w:t>
      </w:r>
    </w:p>
    <w:p w:rsidR="006F7042" w:rsidRPr="00637460" w:rsidRDefault="000F2AF3" w:rsidP="00223E85">
      <w:pPr>
        <w:widowControl/>
        <w:tabs>
          <w:tab w:val="left" w:pos="993"/>
        </w:tabs>
        <w:snapToGrid/>
        <w:spacing w:before="0" w:after="0"/>
        <w:ind w:firstLine="709"/>
        <w:rPr>
          <w:color w:val="000000" w:themeColor="text1"/>
          <w:sz w:val="20"/>
          <w:shd w:val="clear" w:color="auto" w:fill="FFFFFF"/>
        </w:rPr>
      </w:pPr>
      <w:hyperlink r:id="rId10" w:tgtFrame="_blank" w:history="1">
        <w:r w:rsidR="006F7042" w:rsidRPr="00637460">
          <w:rPr>
            <w:color w:val="000000" w:themeColor="text1"/>
            <w:sz w:val="20"/>
          </w:rPr>
          <w:t>http://pravo.gov.ru</w:t>
        </w:r>
      </w:hyperlink>
      <w:r w:rsidR="006F7042" w:rsidRPr="00637460">
        <w:rPr>
          <w:color w:val="000000" w:themeColor="text1"/>
          <w:sz w:val="20"/>
        </w:rPr>
        <w:t xml:space="preserve"> -</w:t>
      </w:r>
      <w:r w:rsidR="006F7042" w:rsidRPr="00637460">
        <w:rPr>
          <w:color w:val="000000" w:themeColor="text1"/>
          <w:sz w:val="20"/>
          <w:shd w:val="clear" w:color="auto" w:fill="FFFFFF"/>
        </w:rPr>
        <w:t xml:space="preserve"> Официальный интернет-портал правовой информации</w:t>
      </w:r>
    </w:p>
    <w:p w:rsidR="006F7042" w:rsidRPr="00637460" w:rsidRDefault="000F2AF3" w:rsidP="00223E85">
      <w:pPr>
        <w:widowControl/>
        <w:tabs>
          <w:tab w:val="left" w:pos="993"/>
        </w:tabs>
        <w:snapToGrid/>
        <w:spacing w:before="0" w:after="0"/>
        <w:ind w:firstLine="709"/>
        <w:rPr>
          <w:color w:val="000000" w:themeColor="text1"/>
          <w:sz w:val="20"/>
          <w:shd w:val="clear" w:color="auto" w:fill="FFFFFF"/>
        </w:rPr>
      </w:pPr>
      <w:hyperlink r:id="rId11" w:tgtFrame="_blank" w:history="1">
        <w:r w:rsidR="006F7042" w:rsidRPr="00637460">
          <w:rPr>
            <w:color w:val="000000" w:themeColor="text1"/>
            <w:sz w:val="20"/>
          </w:rPr>
          <w:t>http://fas.gov.ru/</w:t>
        </w:r>
      </w:hyperlink>
      <w:r w:rsidR="006F7042" w:rsidRPr="00637460">
        <w:rPr>
          <w:color w:val="000000" w:themeColor="text1"/>
          <w:sz w:val="20"/>
        </w:rPr>
        <w:t xml:space="preserve"> -</w:t>
      </w:r>
      <w:r w:rsidR="006F7042" w:rsidRPr="00637460">
        <w:rPr>
          <w:color w:val="000000" w:themeColor="text1"/>
          <w:sz w:val="20"/>
          <w:shd w:val="clear" w:color="auto" w:fill="FFFFFF"/>
        </w:rPr>
        <w:t xml:space="preserve"> Федеральная антимонопольная служба</w:t>
      </w:r>
    </w:p>
    <w:p w:rsidR="00223E85" w:rsidRDefault="00223E85" w:rsidP="00223E85">
      <w:pPr>
        <w:spacing w:before="0" w:after="0"/>
        <w:ind w:firstLine="709"/>
        <w:jc w:val="both"/>
        <w:rPr>
          <w:b/>
          <w:sz w:val="20"/>
        </w:rPr>
      </w:pPr>
    </w:p>
    <w:p w:rsidR="00223E85" w:rsidRDefault="00223E85" w:rsidP="00223E85">
      <w:pPr>
        <w:spacing w:before="0" w:after="0"/>
        <w:ind w:firstLine="709"/>
        <w:jc w:val="both"/>
        <w:rPr>
          <w:b/>
          <w:sz w:val="20"/>
        </w:rPr>
      </w:pPr>
    </w:p>
    <w:p w:rsidR="007856F9" w:rsidRDefault="000103DC" w:rsidP="00223E85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7856F9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7856F9" w:rsidRDefault="007856F9" w:rsidP="00223E8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834634" w:rsidRDefault="00834634" w:rsidP="00223E85">
      <w:pPr>
        <w:spacing w:before="0" w:after="0"/>
        <w:ind w:firstLine="709"/>
        <w:jc w:val="both"/>
        <w:rPr>
          <w:sz w:val="20"/>
        </w:rPr>
      </w:pPr>
      <w:r w:rsidRPr="00834634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7856F9" w:rsidRDefault="007856F9" w:rsidP="00223E8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6F7042" w:rsidRPr="00637460" w:rsidRDefault="007856F9" w:rsidP="007856F9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6F7042" w:rsidRPr="00637460" w:rsidRDefault="006F7042" w:rsidP="006F704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6F7042" w:rsidRPr="00637460" w:rsidRDefault="006F7042" w:rsidP="006F704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lastRenderedPageBreak/>
        <w:t>Свободно распространяемое программное обеспечение (в том числе отечественного производства):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6F7042" w:rsidRPr="00637460" w:rsidRDefault="006F7042" w:rsidP="006F704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6F7042" w:rsidRPr="00637460" w:rsidRDefault="000F2AF3" w:rsidP="006F7042">
      <w:pPr>
        <w:spacing w:before="0" w:after="0"/>
        <w:ind w:firstLine="709"/>
        <w:rPr>
          <w:sz w:val="20"/>
          <w:lang w:val="en-US"/>
        </w:rPr>
      </w:pPr>
      <w:hyperlink r:id="rId12" w:history="1">
        <w:r w:rsidR="006F7042" w:rsidRPr="00637460">
          <w:rPr>
            <w:sz w:val="20"/>
            <w:lang w:val="en-US"/>
          </w:rPr>
          <w:t>http://qsp.su/tools/onlinehelp/about_license_gpl_russian.html</w:t>
        </w:r>
      </w:hyperlink>
      <w:r w:rsidR="006F7042" w:rsidRPr="00637460">
        <w:rPr>
          <w:sz w:val="20"/>
          <w:lang w:val="en-US"/>
        </w:rPr>
        <w:t xml:space="preserve"> 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6F7042" w:rsidRPr="00637460" w:rsidRDefault="000F2AF3" w:rsidP="006F7042">
      <w:pPr>
        <w:spacing w:before="0" w:after="0"/>
        <w:ind w:firstLine="709"/>
        <w:rPr>
          <w:sz w:val="20"/>
        </w:rPr>
      </w:pPr>
      <w:hyperlink r:id="rId13" w:history="1">
        <w:r w:rsidR="006F7042" w:rsidRPr="00637460">
          <w:rPr>
            <w:sz w:val="20"/>
          </w:rPr>
          <w:t>http://qsp.su/tools/onlinehelp/about_license_gpl_russian.html</w:t>
        </w:r>
      </w:hyperlink>
    </w:p>
    <w:p w:rsidR="006F7042" w:rsidRPr="00637460" w:rsidRDefault="006F7042" w:rsidP="006F704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6F7042" w:rsidRPr="00637460" w:rsidRDefault="000F2AF3" w:rsidP="006F7042">
      <w:pPr>
        <w:spacing w:before="0" w:after="0"/>
        <w:ind w:firstLine="709"/>
        <w:rPr>
          <w:sz w:val="20"/>
          <w:lang w:val="en-US"/>
        </w:rPr>
      </w:pPr>
      <w:hyperlink r:id="rId14" w:history="1">
        <w:r w:rsidR="006F7042" w:rsidRPr="00637460">
          <w:rPr>
            <w:sz w:val="20"/>
            <w:lang w:val="en-US"/>
          </w:rPr>
          <w:t>http://qsp.su/tools/onlinehelp/about_license_gpl_russian.html</w:t>
        </w:r>
      </w:hyperlink>
      <w:r w:rsidR="006F7042" w:rsidRPr="00637460">
        <w:rPr>
          <w:sz w:val="20"/>
          <w:lang w:val="en-US"/>
        </w:rPr>
        <w:t xml:space="preserve"> </w:t>
      </w:r>
    </w:p>
    <w:p w:rsidR="006F7042" w:rsidRPr="00637460" w:rsidRDefault="006F7042" w:rsidP="006F704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6F7042" w:rsidRPr="00637460" w:rsidRDefault="000F2AF3" w:rsidP="006F7042">
      <w:pPr>
        <w:spacing w:before="0" w:after="0"/>
        <w:ind w:firstLine="709"/>
        <w:rPr>
          <w:sz w:val="20"/>
          <w:lang w:val="en-US"/>
        </w:rPr>
      </w:pPr>
      <w:hyperlink r:id="rId15" w:history="1">
        <w:r w:rsidR="006F7042" w:rsidRPr="00637460">
          <w:rPr>
            <w:sz w:val="20"/>
            <w:lang w:val="en-US"/>
          </w:rPr>
          <w:t>http://qsp.su/tools/onlinehelp/about_license_gpl_russian.html</w:t>
        </w:r>
      </w:hyperlink>
    </w:p>
    <w:p w:rsidR="006F7042" w:rsidRPr="00637460" w:rsidRDefault="006F7042" w:rsidP="006F7042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6F7042" w:rsidRPr="00637460" w:rsidRDefault="000F2AF3" w:rsidP="006F7042">
      <w:pPr>
        <w:spacing w:before="0" w:after="0"/>
        <w:ind w:firstLine="709"/>
        <w:rPr>
          <w:sz w:val="20"/>
          <w:lang w:val="en-US"/>
        </w:rPr>
      </w:pPr>
      <w:hyperlink r:id="rId16" w:history="1">
        <w:r w:rsidR="006F7042" w:rsidRPr="00637460">
          <w:rPr>
            <w:sz w:val="20"/>
            <w:lang w:val="en-US"/>
          </w:rPr>
          <w:t>http://qsp.su/tools/onlinehelp/about_license_gpl_russian.html</w:t>
        </w:r>
      </w:hyperlink>
    </w:p>
    <w:p w:rsidR="006F7042" w:rsidRPr="00637460" w:rsidRDefault="006F7042" w:rsidP="006F704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 </w:t>
      </w:r>
    </w:p>
    <w:p w:rsidR="006F7042" w:rsidRPr="00637460" w:rsidRDefault="006F7042" w:rsidP="006F704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Предоставление сведений из ЕГРЮЛ/ЕГРИП в электронном виде https://egrul.nalog.ru/index.html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Единый реестр контрольных (надзорных) мероприятий https://proverki.gov.ru/portal 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Единый федеральный реестр сведений о банкротстве https://bankrot.fedresurs.ru/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Единая информационная система в сфере закупок 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https://zakupki.gov.ru/epz/main/public/home.html 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Единый реестр сертификатов соответствия и деклараций о соответствии 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https://pub.fsa.gov.ru/rss/certificate 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Реестр уведомлений о залоге движимого имущества https://www.reestr-zalogov.ru/state/index</w:t>
      </w:r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7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6F7042" w:rsidRPr="00637460" w:rsidRDefault="006F7042" w:rsidP="006F7042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8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6F7042" w:rsidRPr="00637460" w:rsidRDefault="006F7042" w:rsidP="006F704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D43CE9" w:rsidRPr="00D43CE9" w:rsidRDefault="00D43CE9" w:rsidP="00D43CE9">
      <w:pPr>
        <w:spacing w:before="0" w:after="0"/>
        <w:rPr>
          <w:sz w:val="20"/>
        </w:rPr>
      </w:pPr>
      <w:r w:rsidRPr="00D43CE9">
        <w:rPr>
          <w:sz w:val="20"/>
        </w:rPr>
        <w:t xml:space="preserve">Справочно-правовая система «Гарант»; </w:t>
      </w:r>
    </w:p>
    <w:p w:rsidR="006564D2" w:rsidRDefault="00D43CE9" w:rsidP="00D43CE9">
      <w:pPr>
        <w:spacing w:before="0" w:after="0"/>
      </w:pPr>
      <w:r w:rsidRPr="00D43CE9">
        <w:rPr>
          <w:sz w:val="20"/>
        </w:rPr>
        <w:t>Справочно-правовая система «Консультант Плюс».</w:t>
      </w:r>
    </w:p>
    <w:sectPr w:rsidR="006564D2" w:rsidSect="006F70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3876E89"/>
    <w:multiLevelType w:val="multilevel"/>
    <w:tmpl w:val="03876E89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07213286"/>
    <w:multiLevelType w:val="multilevel"/>
    <w:tmpl w:val="07213286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105841A0"/>
    <w:multiLevelType w:val="multilevel"/>
    <w:tmpl w:val="105841A0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121028C2"/>
    <w:multiLevelType w:val="multilevel"/>
    <w:tmpl w:val="121028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14745524"/>
    <w:multiLevelType w:val="multilevel"/>
    <w:tmpl w:val="1474552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35D660E"/>
    <w:multiLevelType w:val="multilevel"/>
    <w:tmpl w:val="235D660E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60375D6"/>
    <w:multiLevelType w:val="multilevel"/>
    <w:tmpl w:val="260375D6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2241DED"/>
    <w:multiLevelType w:val="multilevel"/>
    <w:tmpl w:val="42241D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6155FBC"/>
    <w:multiLevelType w:val="multilevel"/>
    <w:tmpl w:val="46155F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B344D5B"/>
    <w:multiLevelType w:val="multilevel"/>
    <w:tmpl w:val="4B344D5B"/>
    <w:lvl w:ilvl="0">
      <w:start w:val="1"/>
      <w:numFmt w:val="decimal"/>
      <w:lvlText w:val="%1"/>
      <w:lvlJc w:val="left"/>
      <w:pPr>
        <w:tabs>
          <w:tab w:val="left" w:pos="1093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813"/>
        </w:tabs>
        <w:ind w:left="181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533"/>
        </w:tabs>
        <w:ind w:left="253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53"/>
        </w:tabs>
        <w:ind w:left="325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973"/>
        </w:tabs>
        <w:ind w:left="397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693"/>
        </w:tabs>
        <w:ind w:left="469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13"/>
        </w:tabs>
        <w:ind w:left="541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133"/>
        </w:tabs>
        <w:ind w:left="613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853"/>
        </w:tabs>
        <w:ind w:left="6853" w:hanging="180"/>
      </w:pPr>
      <w:rPr>
        <w:rFonts w:cs="Times New Roman"/>
      </w:rPr>
    </w:lvl>
  </w:abstractNum>
  <w:abstractNum w:abstractNumId="21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2" w15:restartNumberingAfterBreak="0">
    <w:nsid w:val="4DE51302"/>
    <w:multiLevelType w:val="multilevel"/>
    <w:tmpl w:val="4DE51302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55BF5199"/>
    <w:multiLevelType w:val="hybridMultilevel"/>
    <w:tmpl w:val="45821B2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D73EF4"/>
    <w:multiLevelType w:val="multilevel"/>
    <w:tmpl w:val="61D73EF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4AE230C"/>
    <w:multiLevelType w:val="multilevel"/>
    <w:tmpl w:val="64AE230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6A177A3"/>
    <w:multiLevelType w:val="multilevel"/>
    <w:tmpl w:val="66A177A3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6F85CAC"/>
    <w:multiLevelType w:val="multilevel"/>
    <w:tmpl w:val="76F85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B6F24"/>
    <w:multiLevelType w:val="multilevel"/>
    <w:tmpl w:val="7E8B6F2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7"/>
  </w:num>
  <w:num w:numId="3">
    <w:abstractNumId w:val="10"/>
  </w:num>
  <w:num w:numId="4">
    <w:abstractNumId w:val="21"/>
  </w:num>
  <w:num w:numId="5">
    <w:abstractNumId w:val="1"/>
  </w:num>
  <w:num w:numId="6">
    <w:abstractNumId w:val="12"/>
  </w:num>
  <w:num w:numId="7">
    <w:abstractNumId w:val="0"/>
  </w:num>
  <w:num w:numId="8">
    <w:abstractNumId w:val="4"/>
  </w:num>
  <w:num w:numId="9">
    <w:abstractNumId w:val="13"/>
  </w:num>
  <w:num w:numId="10">
    <w:abstractNumId w:val="28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17"/>
  </w:num>
  <w:num w:numId="14">
    <w:abstractNumId w:val="29"/>
  </w:num>
  <w:num w:numId="15">
    <w:abstractNumId w:val="9"/>
  </w:num>
  <w:num w:numId="16">
    <w:abstractNumId w:val="8"/>
  </w:num>
  <w:num w:numId="17">
    <w:abstractNumId w:val="22"/>
  </w:num>
  <w:num w:numId="18">
    <w:abstractNumId w:val="7"/>
  </w:num>
  <w:num w:numId="19">
    <w:abstractNumId w:val="11"/>
  </w:num>
  <w:num w:numId="20">
    <w:abstractNumId w:val="15"/>
  </w:num>
  <w:num w:numId="21">
    <w:abstractNumId w:val="16"/>
  </w:num>
  <w:num w:numId="22">
    <w:abstractNumId w:val="26"/>
  </w:num>
  <w:num w:numId="23">
    <w:abstractNumId w:val="20"/>
  </w:num>
  <w:num w:numId="24">
    <w:abstractNumId w:val="24"/>
  </w:num>
  <w:num w:numId="25">
    <w:abstractNumId w:val="25"/>
  </w:num>
  <w:num w:numId="26">
    <w:abstractNumId w:val="30"/>
  </w:num>
  <w:num w:numId="27">
    <w:abstractNumId w:val="19"/>
  </w:num>
  <w:num w:numId="28">
    <w:abstractNumId w:val="6"/>
  </w:num>
  <w:num w:numId="29">
    <w:abstractNumId w:val="14"/>
  </w:num>
  <w:num w:numId="30">
    <w:abstractNumId w:val="18"/>
  </w:num>
  <w:num w:numId="31">
    <w:abstractNumId w:val="23"/>
  </w:num>
  <w:num w:numId="32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6F7042"/>
    <w:rsid w:val="000103DC"/>
    <w:rsid w:val="00033316"/>
    <w:rsid w:val="000665EA"/>
    <w:rsid w:val="00084B91"/>
    <w:rsid w:val="000F2AF3"/>
    <w:rsid w:val="00223E85"/>
    <w:rsid w:val="0023718D"/>
    <w:rsid w:val="00237304"/>
    <w:rsid w:val="00363830"/>
    <w:rsid w:val="003C0F66"/>
    <w:rsid w:val="003E27AF"/>
    <w:rsid w:val="00422D99"/>
    <w:rsid w:val="005B31CE"/>
    <w:rsid w:val="005D2178"/>
    <w:rsid w:val="00626F4D"/>
    <w:rsid w:val="006564D2"/>
    <w:rsid w:val="0065717A"/>
    <w:rsid w:val="00674E04"/>
    <w:rsid w:val="006A48FF"/>
    <w:rsid w:val="006C1695"/>
    <w:rsid w:val="006D21F4"/>
    <w:rsid w:val="006F7042"/>
    <w:rsid w:val="00713823"/>
    <w:rsid w:val="007856F9"/>
    <w:rsid w:val="00816595"/>
    <w:rsid w:val="00831313"/>
    <w:rsid w:val="00834634"/>
    <w:rsid w:val="009023B7"/>
    <w:rsid w:val="00952061"/>
    <w:rsid w:val="00992F30"/>
    <w:rsid w:val="009E666B"/>
    <w:rsid w:val="00A269EF"/>
    <w:rsid w:val="00A556A7"/>
    <w:rsid w:val="00A82094"/>
    <w:rsid w:val="00A93348"/>
    <w:rsid w:val="00B453A7"/>
    <w:rsid w:val="00B70EB0"/>
    <w:rsid w:val="00B9490B"/>
    <w:rsid w:val="00BF2D3F"/>
    <w:rsid w:val="00BF4633"/>
    <w:rsid w:val="00C54611"/>
    <w:rsid w:val="00C66DB4"/>
    <w:rsid w:val="00C76F84"/>
    <w:rsid w:val="00CB043F"/>
    <w:rsid w:val="00CB4EAE"/>
    <w:rsid w:val="00D43CE9"/>
    <w:rsid w:val="00D51CCC"/>
    <w:rsid w:val="00DB2412"/>
    <w:rsid w:val="00DE7261"/>
    <w:rsid w:val="00E712D5"/>
    <w:rsid w:val="00F57E85"/>
    <w:rsid w:val="00F7676D"/>
    <w:rsid w:val="00FC2259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01792"/>
  <w15:docId w15:val="{1F5A9B64-B9C0-47F8-8B41-39F0A583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F7042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6F704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6F7042"/>
    <w:pPr>
      <w:outlineLvl w:val="1"/>
    </w:pPr>
  </w:style>
  <w:style w:type="paragraph" w:styleId="30">
    <w:name w:val="heading 3"/>
    <w:basedOn w:val="a2"/>
    <w:next w:val="a2"/>
    <w:link w:val="32"/>
    <w:qFormat/>
    <w:rsid w:val="006F704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6F7042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6F704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6F704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6F704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6F704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6F7042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6F70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6F70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6F7042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6F70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6F7042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6F7042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6F7042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6F7042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6F7042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6F7042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6F7042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6F7042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6F7042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6F7042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6F7042"/>
    <w:rPr>
      <w:rFonts w:cs="Times New Roman"/>
    </w:rPr>
  </w:style>
  <w:style w:type="character" w:styleId="aa">
    <w:name w:val="Emphasis"/>
    <w:basedOn w:val="a3"/>
    <w:uiPriority w:val="99"/>
    <w:qFormat/>
    <w:rsid w:val="006F7042"/>
    <w:rPr>
      <w:rFonts w:cs="Times New Roman"/>
      <w:i/>
    </w:rPr>
  </w:style>
  <w:style w:type="character" w:styleId="ab">
    <w:name w:val="Hyperlink"/>
    <w:basedOn w:val="a3"/>
    <w:qFormat/>
    <w:rsid w:val="006F7042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6F7042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6F7042"/>
    <w:rPr>
      <w:rFonts w:cs="Times New Roman"/>
    </w:rPr>
  </w:style>
  <w:style w:type="character" w:styleId="ad">
    <w:name w:val="line number"/>
    <w:basedOn w:val="a3"/>
    <w:uiPriority w:val="99"/>
    <w:qFormat/>
    <w:rsid w:val="006F7042"/>
    <w:rPr>
      <w:rFonts w:cs="Times New Roman"/>
    </w:rPr>
  </w:style>
  <w:style w:type="character" w:styleId="HTML2">
    <w:name w:val="HTML Definition"/>
    <w:basedOn w:val="a3"/>
    <w:uiPriority w:val="99"/>
    <w:qFormat/>
    <w:rsid w:val="006F7042"/>
    <w:rPr>
      <w:rFonts w:cs="Times New Roman"/>
      <w:i/>
    </w:rPr>
  </w:style>
  <w:style w:type="character" w:styleId="HTML3">
    <w:name w:val="HTML Variable"/>
    <w:basedOn w:val="a3"/>
    <w:uiPriority w:val="99"/>
    <w:qFormat/>
    <w:rsid w:val="006F7042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6F7042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6F7042"/>
    <w:rPr>
      <w:rFonts w:cs="Times New Roman"/>
      <w:b/>
    </w:rPr>
  </w:style>
  <w:style w:type="character" w:styleId="HTML5">
    <w:name w:val="HTML Cite"/>
    <w:basedOn w:val="a3"/>
    <w:uiPriority w:val="99"/>
    <w:qFormat/>
    <w:rsid w:val="006F7042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6F7042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6F7042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6F7042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6F7042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6F7042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6F7042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6F70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6F70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6F7042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6F704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6F704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6F7042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6F7042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6F70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6F7042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6F7042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6F7042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6F7042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6F7042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6F7042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6F7042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6F7042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6F7042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6F7042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6F7042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6F70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6F7042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6F7042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6F7042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6F7042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6F704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6F7042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6F7042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6F70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6F7042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6F7042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6F7042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6F7042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6F7042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6F7042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6F7042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6F7042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6F7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6F7042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6F704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6F7042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6F7042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6F7042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6F7042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6F7042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6F7042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6F70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6F704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6F7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6F7042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6F7042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6F7042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6F7042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6F7042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6F7042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6F704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6F704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6F7042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6F7042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6F7042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6F7042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6F7042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6F70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6F7042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6F7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6F70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6F7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6F70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6F70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6F704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6F704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6F7042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6F7042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6F7042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6F7042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6F7042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6F7042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6F70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6F70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6F70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6F7042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6F7042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6F7042"/>
    <w:rPr>
      <w:rFonts w:cs="Times New Roman"/>
    </w:rPr>
  </w:style>
  <w:style w:type="character" w:customStyle="1" w:styleId="spelle">
    <w:name w:val="spelle"/>
    <w:uiPriority w:val="99"/>
    <w:qFormat/>
    <w:rsid w:val="006F7042"/>
  </w:style>
  <w:style w:type="character" w:customStyle="1" w:styleId="FootnoteTextChar3">
    <w:name w:val="Footnote Text Char3"/>
    <w:uiPriority w:val="99"/>
    <w:qFormat/>
    <w:locked/>
    <w:rsid w:val="006F7042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6F7042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6F7042"/>
  </w:style>
  <w:style w:type="character" w:customStyle="1" w:styleId="FootnoteTextChar">
    <w:name w:val="Footnote Text Char"/>
    <w:basedOn w:val="a3"/>
    <w:uiPriority w:val="99"/>
    <w:qFormat/>
    <w:locked/>
    <w:rsid w:val="006F7042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6F704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6F7042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6F7042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6F7042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6F7042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6F7042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6F7042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6F7042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6F7042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6F7042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6F7042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6F7042"/>
  </w:style>
  <w:style w:type="character" w:customStyle="1" w:styleId="DocumentMapChar">
    <w:name w:val="Document Map Char"/>
    <w:basedOn w:val="a3"/>
    <w:uiPriority w:val="99"/>
    <w:qFormat/>
    <w:locked/>
    <w:rsid w:val="006F7042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6F7042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6F7042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6F7042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6F7042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6F7042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6F7042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6F7042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6F70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6F7042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6F7042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6F7042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6F7042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6F7042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6F7042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6F7042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6F7042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6F7042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6F7042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6F7042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6F7042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6F7042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6F7042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6F7042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6F7042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6F7042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6F704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6F70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6F7042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6F7042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6F7042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6F7042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6F7042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6F7042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6F7042"/>
    <w:rPr>
      <w:rFonts w:cs="Times New Roman"/>
    </w:rPr>
  </w:style>
  <w:style w:type="paragraph" w:customStyle="1" w:styleId="ConsPlusNonformat">
    <w:name w:val="ConsPlusNonformat"/>
    <w:uiPriority w:val="99"/>
    <w:qFormat/>
    <w:rsid w:val="006F70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6F7042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6F7042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6F704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6F7042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6F7042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6F7042"/>
  </w:style>
  <w:style w:type="character" w:customStyle="1" w:styleId="110">
    <w:name w:val="Заголовок 1 Знак1"/>
    <w:uiPriority w:val="99"/>
    <w:qFormat/>
    <w:locked/>
    <w:rsid w:val="006F7042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6F7042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6F7042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6F7042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6F7042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6F7042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6F7042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6F7042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6F7042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6F7042"/>
  </w:style>
  <w:style w:type="paragraph" w:customStyle="1" w:styleId="Style16">
    <w:name w:val="Style16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6F7042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6F7042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6F7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6F704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6F7042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6F7042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6F7042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6F70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6F7042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6F7042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6F7042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6F7042"/>
    <w:rPr>
      <w:sz w:val="24"/>
    </w:rPr>
  </w:style>
  <w:style w:type="character" w:customStyle="1" w:styleId="trb12">
    <w:name w:val="trb12"/>
    <w:basedOn w:val="a3"/>
    <w:uiPriority w:val="99"/>
    <w:qFormat/>
    <w:rsid w:val="006F7042"/>
    <w:rPr>
      <w:rFonts w:cs="Times New Roman"/>
    </w:rPr>
  </w:style>
  <w:style w:type="character" w:customStyle="1" w:styleId="tbln12">
    <w:name w:val="tbln12"/>
    <w:basedOn w:val="a3"/>
    <w:uiPriority w:val="99"/>
    <w:qFormat/>
    <w:rsid w:val="006F7042"/>
    <w:rPr>
      <w:rFonts w:cs="Times New Roman"/>
    </w:rPr>
  </w:style>
  <w:style w:type="character" w:customStyle="1" w:styleId="tbb12">
    <w:name w:val="tbb12"/>
    <w:basedOn w:val="a3"/>
    <w:uiPriority w:val="99"/>
    <w:qFormat/>
    <w:rsid w:val="006F7042"/>
    <w:rPr>
      <w:rFonts w:cs="Times New Roman"/>
    </w:rPr>
  </w:style>
  <w:style w:type="paragraph" w:customStyle="1" w:styleId="Style9">
    <w:name w:val="Style9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6F7042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6F7042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6F7042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6F704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6F704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6F704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6F7042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6F7042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6F7042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6F7042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6F7042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6F7042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6F7042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6F704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6F704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6F7042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6F7042"/>
    <w:rPr>
      <w:rFonts w:cs="Times New Roman"/>
    </w:rPr>
  </w:style>
  <w:style w:type="character" w:customStyle="1" w:styleId="161">
    <w:name w:val="Знак Знак16"/>
    <w:uiPriority w:val="99"/>
    <w:qFormat/>
    <w:locked/>
    <w:rsid w:val="006F7042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6F7042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6F7042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6F7042"/>
    <w:rPr>
      <w:sz w:val="16"/>
    </w:rPr>
  </w:style>
  <w:style w:type="paragraph" w:customStyle="1" w:styleId="affff2">
    <w:name w:val="a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6F7042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6F70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6F7042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6F7042"/>
  </w:style>
  <w:style w:type="character" w:customStyle="1" w:styleId="apple-style-span">
    <w:name w:val="apple-style-span"/>
    <w:uiPriority w:val="99"/>
    <w:qFormat/>
    <w:rsid w:val="006F7042"/>
  </w:style>
  <w:style w:type="character" w:customStyle="1" w:styleId="orange">
    <w:name w:val="orange"/>
    <w:uiPriority w:val="99"/>
    <w:qFormat/>
    <w:rsid w:val="006F7042"/>
  </w:style>
  <w:style w:type="character" w:customStyle="1" w:styleId="gray">
    <w:name w:val="gray"/>
    <w:uiPriority w:val="99"/>
    <w:qFormat/>
    <w:rsid w:val="006F7042"/>
  </w:style>
  <w:style w:type="paragraph" w:customStyle="1" w:styleId="1KGK9">
    <w:name w:val="1KG=K9"/>
    <w:uiPriority w:val="99"/>
    <w:qFormat/>
    <w:rsid w:val="006F70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6F7042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6F7042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6F7042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6F7042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6F7042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6F7042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6F7042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6F7042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6F7042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6F7042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6F7042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6F7042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6F7042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6F704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6F70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6F7042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6F7042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6F7042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6F7042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6F7042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6F7042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6F7042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6F7042"/>
    <w:rPr>
      <w:rFonts w:cs="Times New Roman"/>
    </w:rPr>
  </w:style>
  <w:style w:type="character" w:customStyle="1" w:styleId="ft523">
    <w:name w:val="ft523"/>
    <w:basedOn w:val="a3"/>
    <w:uiPriority w:val="99"/>
    <w:qFormat/>
    <w:rsid w:val="006F7042"/>
    <w:rPr>
      <w:rFonts w:cs="Times New Roman"/>
    </w:rPr>
  </w:style>
  <w:style w:type="character" w:customStyle="1" w:styleId="ft459">
    <w:name w:val="ft459"/>
    <w:basedOn w:val="a3"/>
    <w:uiPriority w:val="99"/>
    <w:qFormat/>
    <w:rsid w:val="006F7042"/>
    <w:rPr>
      <w:rFonts w:cs="Times New Roman"/>
    </w:rPr>
  </w:style>
  <w:style w:type="character" w:customStyle="1" w:styleId="ft553">
    <w:name w:val="ft553"/>
    <w:basedOn w:val="a3"/>
    <w:uiPriority w:val="99"/>
    <w:qFormat/>
    <w:rsid w:val="006F7042"/>
    <w:rPr>
      <w:rFonts w:cs="Times New Roman"/>
    </w:rPr>
  </w:style>
  <w:style w:type="character" w:customStyle="1" w:styleId="ft672">
    <w:name w:val="ft672"/>
    <w:basedOn w:val="a3"/>
    <w:uiPriority w:val="99"/>
    <w:qFormat/>
    <w:rsid w:val="006F7042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6F7042"/>
    <w:rPr>
      <w:rFonts w:cs="Times New Roman"/>
    </w:rPr>
  </w:style>
  <w:style w:type="character" w:customStyle="1" w:styleId="ft224">
    <w:name w:val="ft224"/>
    <w:basedOn w:val="a3"/>
    <w:uiPriority w:val="99"/>
    <w:qFormat/>
    <w:rsid w:val="006F7042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6F7042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6F7042"/>
    <w:rPr>
      <w:sz w:val="16"/>
    </w:rPr>
  </w:style>
  <w:style w:type="paragraph" w:customStyle="1" w:styleId="affffb">
    <w:name w:val="Стиль"/>
    <w:uiPriority w:val="99"/>
    <w:qFormat/>
    <w:rsid w:val="006F70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6F7042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6F7042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6F7042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6F7042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6F7042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6F7042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6F7042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6F7042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6F7042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6F7042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6F7042"/>
    <w:rPr>
      <w:rFonts w:cs="Times New Roman"/>
    </w:rPr>
  </w:style>
  <w:style w:type="character" w:customStyle="1" w:styleId="ft1168">
    <w:name w:val="ft1168"/>
    <w:basedOn w:val="a3"/>
    <w:uiPriority w:val="99"/>
    <w:qFormat/>
    <w:rsid w:val="006F7042"/>
    <w:rPr>
      <w:rFonts w:cs="Times New Roman"/>
    </w:rPr>
  </w:style>
  <w:style w:type="character" w:customStyle="1" w:styleId="ft1237">
    <w:name w:val="ft1237"/>
    <w:basedOn w:val="a3"/>
    <w:uiPriority w:val="99"/>
    <w:qFormat/>
    <w:rsid w:val="006F7042"/>
    <w:rPr>
      <w:rFonts w:cs="Times New Roman"/>
    </w:rPr>
  </w:style>
  <w:style w:type="character" w:customStyle="1" w:styleId="ft1245">
    <w:name w:val="ft1245"/>
    <w:basedOn w:val="a3"/>
    <w:uiPriority w:val="99"/>
    <w:qFormat/>
    <w:rsid w:val="006F7042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6F7042"/>
    <w:rPr>
      <w:rFonts w:cs="Times New Roman"/>
    </w:rPr>
  </w:style>
  <w:style w:type="paragraph" w:customStyle="1" w:styleId="2f4">
    <w:name w:val="[О] Загол. 2 ур."/>
    <w:uiPriority w:val="99"/>
    <w:qFormat/>
    <w:rsid w:val="006F7042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6F7042"/>
    <w:rPr>
      <w:rFonts w:cs="Times New Roman"/>
    </w:rPr>
  </w:style>
  <w:style w:type="character" w:customStyle="1" w:styleId="610">
    <w:name w:val="Знак Знак610"/>
    <w:uiPriority w:val="99"/>
    <w:qFormat/>
    <w:locked/>
    <w:rsid w:val="006F7042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6F7042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6F7042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6F7042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6F7042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6F7042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6F7042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6F7042"/>
    <w:rPr>
      <w:rFonts w:cs="Times New Roman"/>
    </w:rPr>
  </w:style>
  <w:style w:type="character" w:customStyle="1" w:styleId="FontStyle33">
    <w:name w:val="Font Style33"/>
    <w:uiPriority w:val="99"/>
    <w:qFormat/>
    <w:rsid w:val="006F7042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6F7042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6F7042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6F7042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6F7042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6F7042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6F7042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6F7042"/>
    <w:rPr>
      <w:rFonts w:cs="Times New Roman"/>
    </w:rPr>
  </w:style>
  <w:style w:type="character" w:customStyle="1" w:styleId="ft3162">
    <w:name w:val="ft3162"/>
    <w:basedOn w:val="a3"/>
    <w:uiPriority w:val="99"/>
    <w:qFormat/>
    <w:rsid w:val="006F7042"/>
    <w:rPr>
      <w:rFonts w:cs="Times New Roman"/>
    </w:rPr>
  </w:style>
  <w:style w:type="character" w:customStyle="1" w:styleId="ft1373">
    <w:name w:val="ft1373"/>
    <w:basedOn w:val="a3"/>
    <w:uiPriority w:val="99"/>
    <w:qFormat/>
    <w:rsid w:val="006F7042"/>
    <w:rPr>
      <w:rFonts w:cs="Times New Roman"/>
    </w:rPr>
  </w:style>
  <w:style w:type="character" w:customStyle="1" w:styleId="ft32">
    <w:name w:val="ft32"/>
    <w:basedOn w:val="a3"/>
    <w:uiPriority w:val="99"/>
    <w:qFormat/>
    <w:rsid w:val="006F7042"/>
    <w:rPr>
      <w:rFonts w:cs="Times New Roman"/>
    </w:rPr>
  </w:style>
  <w:style w:type="character" w:customStyle="1" w:styleId="ft1433">
    <w:name w:val="ft1433"/>
    <w:basedOn w:val="a3"/>
    <w:uiPriority w:val="99"/>
    <w:qFormat/>
    <w:rsid w:val="006F7042"/>
    <w:rPr>
      <w:rFonts w:cs="Times New Roman"/>
    </w:rPr>
  </w:style>
  <w:style w:type="character" w:customStyle="1" w:styleId="ft1481">
    <w:name w:val="ft1481"/>
    <w:basedOn w:val="a3"/>
    <w:uiPriority w:val="99"/>
    <w:qFormat/>
    <w:rsid w:val="006F7042"/>
    <w:rPr>
      <w:rFonts w:cs="Times New Roman"/>
    </w:rPr>
  </w:style>
  <w:style w:type="character" w:customStyle="1" w:styleId="ft1536">
    <w:name w:val="ft1536"/>
    <w:basedOn w:val="a3"/>
    <w:uiPriority w:val="99"/>
    <w:qFormat/>
    <w:rsid w:val="006F7042"/>
    <w:rPr>
      <w:rFonts w:cs="Times New Roman"/>
    </w:rPr>
  </w:style>
  <w:style w:type="character" w:customStyle="1" w:styleId="ft1543">
    <w:name w:val="ft1543"/>
    <w:basedOn w:val="a3"/>
    <w:uiPriority w:val="99"/>
    <w:qFormat/>
    <w:rsid w:val="006F7042"/>
    <w:rPr>
      <w:rFonts w:cs="Times New Roman"/>
    </w:rPr>
  </w:style>
  <w:style w:type="character" w:customStyle="1" w:styleId="ft1">
    <w:name w:val="ft1"/>
    <w:basedOn w:val="a3"/>
    <w:uiPriority w:val="99"/>
    <w:qFormat/>
    <w:rsid w:val="006F7042"/>
    <w:rPr>
      <w:rFonts w:cs="Times New Roman"/>
    </w:rPr>
  </w:style>
  <w:style w:type="character" w:customStyle="1" w:styleId="ft1546">
    <w:name w:val="ft1546"/>
    <w:basedOn w:val="a3"/>
    <w:uiPriority w:val="99"/>
    <w:qFormat/>
    <w:rsid w:val="006F7042"/>
    <w:rPr>
      <w:rFonts w:cs="Times New Roman"/>
    </w:rPr>
  </w:style>
  <w:style w:type="character" w:customStyle="1" w:styleId="ft1550">
    <w:name w:val="ft1550"/>
    <w:basedOn w:val="a3"/>
    <w:uiPriority w:val="99"/>
    <w:qFormat/>
    <w:rsid w:val="006F7042"/>
    <w:rPr>
      <w:rFonts w:cs="Times New Roman"/>
    </w:rPr>
  </w:style>
  <w:style w:type="character" w:customStyle="1" w:styleId="ft1571">
    <w:name w:val="ft1571"/>
    <w:basedOn w:val="a3"/>
    <w:uiPriority w:val="99"/>
    <w:qFormat/>
    <w:rsid w:val="006F7042"/>
    <w:rPr>
      <w:rFonts w:cs="Times New Roman"/>
    </w:rPr>
  </w:style>
  <w:style w:type="character" w:customStyle="1" w:styleId="ft1577">
    <w:name w:val="ft1577"/>
    <w:basedOn w:val="a3"/>
    <w:uiPriority w:val="99"/>
    <w:qFormat/>
    <w:rsid w:val="006F7042"/>
    <w:rPr>
      <w:rFonts w:cs="Times New Roman"/>
    </w:rPr>
  </w:style>
  <w:style w:type="character" w:customStyle="1" w:styleId="ft1583">
    <w:name w:val="ft1583"/>
    <w:basedOn w:val="a3"/>
    <w:uiPriority w:val="99"/>
    <w:qFormat/>
    <w:rsid w:val="006F7042"/>
    <w:rPr>
      <w:rFonts w:cs="Times New Roman"/>
    </w:rPr>
  </w:style>
  <w:style w:type="character" w:customStyle="1" w:styleId="ft1593">
    <w:name w:val="ft1593"/>
    <w:basedOn w:val="a3"/>
    <w:uiPriority w:val="99"/>
    <w:qFormat/>
    <w:rsid w:val="006F7042"/>
    <w:rPr>
      <w:rFonts w:cs="Times New Roman"/>
    </w:rPr>
  </w:style>
  <w:style w:type="character" w:customStyle="1" w:styleId="ft1641">
    <w:name w:val="ft1641"/>
    <w:basedOn w:val="a3"/>
    <w:uiPriority w:val="99"/>
    <w:qFormat/>
    <w:rsid w:val="006F7042"/>
    <w:rPr>
      <w:rFonts w:cs="Times New Roman"/>
    </w:rPr>
  </w:style>
  <w:style w:type="character" w:customStyle="1" w:styleId="ft1671">
    <w:name w:val="ft1671"/>
    <w:basedOn w:val="a3"/>
    <w:uiPriority w:val="99"/>
    <w:qFormat/>
    <w:rsid w:val="006F7042"/>
    <w:rPr>
      <w:rFonts w:cs="Times New Roman"/>
    </w:rPr>
  </w:style>
  <w:style w:type="character" w:customStyle="1" w:styleId="ft1723">
    <w:name w:val="ft1723"/>
    <w:basedOn w:val="a3"/>
    <w:uiPriority w:val="99"/>
    <w:qFormat/>
    <w:rsid w:val="006F7042"/>
    <w:rPr>
      <w:rFonts w:cs="Times New Roman"/>
    </w:rPr>
  </w:style>
  <w:style w:type="character" w:customStyle="1" w:styleId="ft1786">
    <w:name w:val="ft1786"/>
    <w:basedOn w:val="a3"/>
    <w:uiPriority w:val="99"/>
    <w:qFormat/>
    <w:rsid w:val="006F7042"/>
    <w:rPr>
      <w:rFonts w:cs="Times New Roman"/>
    </w:rPr>
  </w:style>
  <w:style w:type="character" w:customStyle="1" w:styleId="ft1809">
    <w:name w:val="ft1809"/>
    <w:basedOn w:val="a3"/>
    <w:uiPriority w:val="99"/>
    <w:qFormat/>
    <w:rsid w:val="006F7042"/>
    <w:rPr>
      <w:rFonts w:cs="Times New Roman"/>
    </w:rPr>
  </w:style>
  <w:style w:type="character" w:customStyle="1" w:styleId="ft1814">
    <w:name w:val="ft1814"/>
    <w:basedOn w:val="a3"/>
    <w:uiPriority w:val="99"/>
    <w:qFormat/>
    <w:rsid w:val="006F7042"/>
    <w:rPr>
      <w:rFonts w:cs="Times New Roman"/>
    </w:rPr>
  </w:style>
  <w:style w:type="character" w:customStyle="1" w:styleId="ft1827">
    <w:name w:val="ft1827"/>
    <w:basedOn w:val="a3"/>
    <w:uiPriority w:val="99"/>
    <w:qFormat/>
    <w:rsid w:val="006F7042"/>
    <w:rPr>
      <w:rFonts w:cs="Times New Roman"/>
    </w:rPr>
  </w:style>
  <w:style w:type="character" w:customStyle="1" w:styleId="ft1831">
    <w:name w:val="ft1831"/>
    <w:basedOn w:val="a3"/>
    <w:uiPriority w:val="99"/>
    <w:qFormat/>
    <w:rsid w:val="006F7042"/>
    <w:rPr>
      <w:rFonts w:cs="Times New Roman"/>
    </w:rPr>
  </w:style>
  <w:style w:type="character" w:customStyle="1" w:styleId="ft1837">
    <w:name w:val="ft1837"/>
    <w:basedOn w:val="a3"/>
    <w:uiPriority w:val="99"/>
    <w:qFormat/>
    <w:rsid w:val="006F7042"/>
    <w:rPr>
      <w:rFonts w:cs="Times New Roman"/>
    </w:rPr>
  </w:style>
  <w:style w:type="character" w:customStyle="1" w:styleId="ft1857">
    <w:name w:val="ft1857"/>
    <w:basedOn w:val="a3"/>
    <w:uiPriority w:val="99"/>
    <w:qFormat/>
    <w:rsid w:val="006F7042"/>
    <w:rPr>
      <w:rFonts w:cs="Times New Roman"/>
    </w:rPr>
  </w:style>
  <w:style w:type="character" w:customStyle="1" w:styleId="ft1873">
    <w:name w:val="ft1873"/>
    <w:basedOn w:val="a3"/>
    <w:uiPriority w:val="99"/>
    <w:qFormat/>
    <w:rsid w:val="006F7042"/>
    <w:rPr>
      <w:rFonts w:cs="Times New Roman"/>
    </w:rPr>
  </w:style>
  <w:style w:type="character" w:customStyle="1" w:styleId="ft1932">
    <w:name w:val="ft1932"/>
    <w:basedOn w:val="a3"/>
    <w:uiPriority w:val="99"/>
    <w:qFormat/>
    <w:rsid w:val="006F7042"/>
    <w:rPr>
      <w:rFonts w:cs="Times New Roman"/>
    </w:rPr>
  </w:style>
  <w:style w:type="character" w:customStyle="1" w:styleId="ft1995">
    <w:name w:val="ft1995"/>
    <w:basedOn w:val="a3"/>
    <w:uiPriority w:val="99"/>
    <w:qFormat/>
    <w:rsid w:val="006F7042"/>
    <w:rPr>
      <w:rFonts w:cs="Times New Roman"/>
    </w:rPr>
  </w:style>
  <w:style w:type="character" w:customStyle="1" w:styleId="ft2033">
    <w:name w:val="ft2033"/>
    <w:basedOn w:val="a3"/>
    <w:uiPriority w:val="99"/>
    <w:qFormat/>
    <w:rsid w:val="006F7042"/>
    <w:rPr>
      <w:rFonts w:cs="Times New Roman"/>
    </w:rPr>
  </w:style>
  <w:style w:type="character" w:customStyle="1" w:styleId="ft11943">
    <w:name w:val="ft11943"/>
    <w:basedOn w:val="a3"/>
    <w:uiPriority w:val="99"/>
    <w:qFormat/>
    <w:rsid w:val="006F7042"/>
    <w:rPr>
      <w:rFonts w:cs="Times New Roman"/>
    </w:rPr>
  </w:style>
  <w:style w:type="character" w:customStyle="1" w:styleId="ft12010">
    <w:name w:val="ft12010"/>
    <w:basedOn w:val="a3"/>
    <w:uiPriority w:val="99"/>
    <w:qFormat/>
    <w:rsid w:val="006F7042"/>
    <w:rPr>
      <w:rFonts w:cs="Times New Roman"/>
    </w:rPr>
  </w:style>
  <w:style w:type="character" w:customStyle="1" w:styleId="ft12050">
    <w:name w:val="ft12050"/>
    <w:basedOn w:val="a3"/>
    <w:uiPriority w:val="99"/>
    <w:qFormat/>
    <w:rsid w:val="006F7042"/>
    <w:rPr>
      <w:rFonts w:cs="Times New Roman"/>
    </w:rPr>
  </w:style>
  <w:style w:type="character" w:customStyle="1" w:styleId="ft12104">
    <w:name w:val="ft12104"/>
    <w:basedOn w:val="a3"/>
    <w:uiPriority w:val="99"/>
    <w:qFormat/>
    <w:rsid w:val="006F7042"/>
    <w:rPr>
      <w:rFonts w:cs="Times New Roman"/>
    </w:rPr>
  </w:style>
  <w:style w:type="character" w:customStyle="1" w:styleId="ft12139">
    <w:name w:val="ft12139"/>
    <w:basedOn w:val="a3"/>
    <w:uiPriority w:val="99"/>
    <w:qFormat/>
    <w:rsid w:val="006F7042"/>
    <w:rPr>
      <w:rFonts w:cs="Times New Roman"/>
    </w:rPr>
  </w:style>
  <w:style w:type="character" w:customStyle="1" w:styleId="ft12166">
    <w:name w:val="ft12166"/>
    <w:basedOn w:val="a3"/>
    <w:uiPriority w:val="99"/>
    <w:qFormat/>
    <w:rsid w:val="006F7042"/>
    <w:rPr>
      <w:rFonts w:cs="Times New Roman"/>
    </w:rPr>
  </w:style>
  <w:style w:type="character" w:customStyle="1" w:styleId="ft12184">
    <w:name w:val="ft12184"/>
    <w:basedOn w:val="a3"/>
    <w:uiPriority w:val="99"/>
    <w:qFormat/>
    <w:rsid w:val="006F7042"/>
    <w:rPr>
      <w:rFonts w:cs="Times New Roman"/>
    </w:rPr>
  </w:style>
  <w:style w:type="character" w:customStyle="1" w:styleId="ft12250">
    <w:name w:val="ft12250"/>
    <w:basedOn w:val="a3"/>
    <w:uiPriority w:val="99"/>
    <w:qFormat/>
    <w:rsid w:val="006F7042"/>
    <w:rPr>
      <w:rFonts w:cs="Times New Roman"/>
    </w:rPr>
  </w:style>
  <w:style w:type="character" w:customStyle="1" w:styleId="ft12278">
    <w:name w:val="ft12278"/>
    <w:basedOn w:val="a3"/>
    <w:uiPriority w:val="99"/>
    <w:qFormat/>
    <w:rsid w:val="006F7042"/>
    <w:rPr>
      <w:rFonts w:cs="Times New Roman"/>
    </w:rPr>
  </w:style>
  <w:style w:type="character" w:customStyle="1" w:styleId="ft12329">
    <w:name w:val="ft12329"/>
    <w:basedOn w:val="a3"/>
    <w:uiPriority w:val="99"/>
    <w:qFormat/>
    <w:rsid w:val="006F7042"/>
    <w:rPr>
      <w:rFonts w:cs="Times New Roman"/>
    </w:rPr>
  </w:style>
  <w:style w:type="character" w:customStyle="1" w:styleId="ft12373">
    <w:name w:val="ft12373"/>
    <w:basedOn w:val="a3"/>
    <w:uiPriority w:val="99"/>
    <w:qFormat/>
    <w:rsid w:val="006F7042"/>
    <w:rPr>
      <w:rFonts w:cs="Times New Roman"/>
    </w:rPr>
  </w:style>
  <w:style w:type="character" w:customStyle="1" w:styleId="ft12374">
    <w:name w:val="ft12374"/>
    <w:basedOn w:val="a3"/>
    <w:uiPriority w:val="99"/>
    <w:qFormat/>
    <w:rsid w:val="006F7042"/>
    <w:rPr>
      <w:rFonts w:cs="Times New Roman"/>
    </w:rPr>
  </w:style>
  <w:style w:type="character" w:customStyle="1" w:styleId="ft12429">
    <w:name w:val="ft12429"/>
    <w:basedOn w:val="a3"/>
    <w:uiPriority w:val="99"/>
    <w:qFormat/>
    <w:rsid w:val="006F7042"/>
    <w:rPr>
      <w:rFonts w:cs="Times New Roman"/>
    </w:rPr>
  </w:style>
  <w:style w:type="character" w:customStyle="1" w:styleId="ft12471">
    <w:name w:val="ft12471"/>
    <w:basedOn w:val="a3"/>
    <w:uiPriority w:val="99"/>
    <w:qFormat/>
    <w:rsid w:val="006F7042"/>
    <w:rPr>
      <w:rFonts w:cs="Times New Roman"/>
    </w:rPr>
  </w:style>
  <w:style w:type="character" w:customStyle="1" w:styleId="ft12500">
    <w:name w:val="ft12500"/>
    <w:basedOn w:val="a3"/>
    <w:uiPriority w:val="99"/>
    <w:qFormat/>
    <w:rsid w:val="006F7042"/>
    <w:rPr>
      <w:rFonts w:cs="Times New Roman"/>
    </w:rPr>
  </w:style>
  <w:style w:type="character" w:customStyle="1" w:styleId="ft12501">
    <w:name w:val="ft12501"/>
    <w:basedOn w:val="a3"/>
    <w:uiPriority w:val="99"/>
    <w:qFormat/>
    <w:rsid w:val="006F7042"/>
    <w:rPr>
      <w:rFonts w:cs="Times New Roman"/>
    </w:rPr>
  </w:style>
  <w:style w:type="character" w:customStyle="1" w:styleId="ft12561">
    <w:name w:val="ft12561"/>
    <w:basedOn w:val="a3"/>
    <w:uiPriority w:val="99"/>
    <w:qFormat/>
    <w:rsid w:val="006F7042"/>
    <w:rPr>
      <w:rFonts w:cs="Times New Roman"/>
    </w:rPr>
  </w:style>
  <w:style w:type="character" w:customStyle="1" w:styleId="ft12562">
    <w:name w:val="ft12562"/>
    <w:basedOn w:val="a3"/>
    <w:uiPriority w:val="99"/>
    <w:qFormat/>
    <w:rsid w:val="006F7042"/>
    <w:rPr>
      <w:rFonts w:cs="Times New Roman"/>
    </w:rPr>
  </w:style>
  <w:style w:type="character" w:customStyle="1" w:styleId="ft12589">
    <w:name w:val="ft12589"/>
    <w:basedOn w:val="a3"/>
    <w:uiPriority w:val="99"/>
    <w:qFormat/>
    <w:rsid w:val="006F7042"/>
    <w:rPr>
      <w:rFonts w:cs="Times New Roman"/>
    </w:rPr>
  </w:style>
  <w:style w:type="character" w:customStyle="1" w:styleId="ft12609">
    <w:name w:val="ft12609"/>
    <w:basedOn w:val="a3"/>
    <w:uiPriority w:val="99"/>
    <w:qFormat/>
    <w:rsid w:val="006F7042"/>
    <w:rPr>
      <w:rFonts w:cs="Times New Roman"/>
    </w:rPr>
  </w:style>
  <w:style w:type="character" w:customStyle="1" w:styleId="ft12670">
    <w:name w:val="ft12670"/>
    <w:basedOn w:val="a3"/>
    <w:uiPriority w:val="99"/>
    <w:qFormat/>
    <w:rsid w:val="006F7042"/>
    <w:rPr>
      <w:rFonts w:cs="Times New Roman"/>
    </w:rPr>
  </w:style>
  <w:style w:type="character" w:customStyle="1" w:styleId="ft12676">
    <w:name w:val="ft12676"/>
    <w:basedOn w:val="a3"/>
    <w:uiPriority w:val="99"/>
    <w:qFormat/>
    <w:rsid w:val="006F7042"/>
    <w:rPr>
      <w:rFonts w:cs="Times New Roman"/>
    </w:rPr>
  </w:style>
  <w:style w:type="character" w:customStyle="1" w:styleId="ft12686">
    <w:name w:val="ft12686"/>
    <w:basedOn w:val="a3"/>
    <w:uiPriority w:val="99"/>
    <w:qFormat/>
    <w:rsid w:val="006F7042"/>
    <w:rPr>
      <w:rFonts w:cs="Times New Roman"/>
    </w:rPr>
  </w:style>
  <w:style w:type="character" w:customStyle="1" w:styleId="ft12696">
    <w:name w:val="ft12696"/>
    <w:basedOn w:val="a3"/>
    <w:uiPriority w:val="99"/>
    <w:qFormat/>
    <w:rsid w:val="006F7042"/>
    <w:rPr>
      <w:rFonts w:cs="Times New Roman"/>
    </w:rPr>
  </w:style>
  <w:style w:type="character" w:customStyle="1" w:styleId="ft12701">
    <w:name w:val="ft12701"/>
    <w:basedOn w:val="a3"/>
    <w:uiPriority w:val="99"/>
    <w:qFormat/>
    <w:rsid w:val="006F7042"/>
    <w:rPr>
      <w:rFonts w:cs="Times New Roman"/>
    </w:rPr>
  </w:style>
  <w:style w:type="character" w:customStyle="1" w:styleId="ft12708">
    <w:name w:val="ft12708"/>
    <w:basedOn w:val="a3"/>
    <w:uiPriority w:val="99"/>
    <w:qFormat/>
    <w:rsid w:val="006F7042"/>
    <w:rPr>
      <w:rFonts w:cs="Times New Roman"/>
    </w:rPr>
  </w:style>
  <w:style w:type="character" w:customStyle="1" w:styleId="ft12715">
    <w:name w:val="ft12715"/>
    <w:basedOn w:val="a3"/>
    <w:uiPriority w:val="99"/>
    <w:qFormat/>
    <w:rsid w:val="006F7042"/>
    <w:rPr>
      <w:rFonts w:cs="Times New Roman"/>
    </w:rPr>
  </w:style>
  <w:style w:type="character" w:customStyle="1" w:styleId="ft12722">
    <w:name w:val="ft12722"/>
    <w:basedOn w:val="a3"/>
    <w:uiPriority w:val="99"/>
    <w:qFormat/>
    <w:rsid w:val="006F7042"/>
    <w:rPr>
      <w:rFonts w:cs="Times New Roman"/>
    </w:rPr>
  </w:style>
  <w:style w:type="character" w:customStyle="1" w:styleId="ft12787">
    <w:name w:val="ft12787"/>
    <w:basedOn w:val="a3"/>
    <w:uiPriority w:val="99"/>
    <w:qFormat/>
    <w:rsid w:val="006F7042"/>
    <w:rPr>
      <w:rFonts w:cs="Times New Roman"/>
    </w:rPr>
  </w:style>
  <w:style w:type="character" w:customStyle="1" w:styleId="ft12790">
    <w:name w:val="ft12790"/>
    <w:basedOn w:val="a3"/>
    <w:uiPriority w:val="99"/>
    <w:qFormat/>
    <w:rsid w:val="006F7042"/>
    <w:rPr>
      <w:rFonts w:cs="Times New Roman"/>
    </w:rPr>
  </w:style>
  <w:style w:type="character" w:customStyle="1" w:styleId="ft12850">
    <w:name w:val="ft12850"/>
    <w:basedOn w:val="a3"/>
    <w:uiPriority w:val="99"/>
    <w:qFormat/>
    <w:rsid w:val="006F7042"/>
    <w:rPr>
      <w:rFonts w:cs="Times New Roman"/>
    </w:rPr>
  </w:style>
  <w:style w:type="character" w:customStyle="1" w:styleId="ft12896">
    <w:name w:val="ft12896"/>
    <w:basedOn w:val="a3"/>
    <w:uiPriority w:val="99"/>
    <w:qFormat/>
    <w:rsid w:val="006F7042"/>
    <w:rPr>
      <w:rFonts w:cs="Times New Roman"/>
    </w:rPr>
  </w:style>
  <w:style w:type="character" w:customStyle="1" w:styleId="ft12942">
    <w:name w:val="ft12942"/>
    <w:basedOn w:val="a3"/>
    <w:uiPriority w:val="99"/>
    <w:qFormat/>
    <w:rsid w:val="006F7042"/>
    <w:rPr>
      <w:rFonts w:cs="Times New Roman"/>
    </w:rPr>
  </w:style>
  <w:style w:type="character" w:customStyle="1" w:styleId="ft12991">
    <w:name w:val="ft12991"/>
    <w:basedOn w:val="a3"/>
    <w:uiPriority w:val="99"/>
    <w:qFormat/>
    <w:rsid w:val="006F7042"/>
    <w:rPr>
      <w:rFonts w:cs="Times New Roman"/>
    </w:rPr>
  </w:style>
  <w:style w:type="character" w:customStyle="1" w:styleId="ft13046">
    <w:name w:val="ft13046"/>
    <w:basedOn w:val="a3"/>
    <w:uiPriority w:val="99"/>
    <w:qFormat/>
    <w:rsid w:val="006F7042"/>
    <w:rPr>
      <w:rFonts w:cs="Times New Roman"/>
    </w:rPr>
  </w:style>
  <w:style w:type="character" w:customStyle="1" w:styleId="ft13079">
    <w:name w:val="ft13079"/>
    <w:basedOn w:val="a3"/>
    <w:uiPriority w:val="99"/>
    <w:qFormat/>
    <w:rsid w:val="006F7042"/>
    <w:rPr>
      <w:rFonts w:cs="Times New Roman"/>
    </w:rPr>
  </w:style>
  <w:style w:type="character" w:customStyle="1" w:styleId="ft13129">
    <w:name w:val="ft13129"/>
    <w:basedOn w:val="a3"/>
    <w:uiPriority w:val="99"/>
    <w:qFormat/>
    <w:rsid w:val="006F7042"/>
    <w:rPr>
      <w:rFonts w:cs="Times New Roman"/>
    </w:rPr>
  </w:style>
  <w:style w:type="character" w:customStyle="1" w:styleId="ft13186">
    <w:name w:val="ft13186"/>
    <w:basedOn w:val="a3"/>
    <w:uiPriority w:val="99"/>
    <w:qFormat/>
    <w:rsid w:val="006F7042"/>
    <w:rPr>
      <w:rFonts w:cs="Times New Roman"/>
    </w:rPr>
  </w:style>
  <w:style w:type="character" w:customStyle="1" w:styleId="ft13226">
    <w:name w:val="ft13226"/>
    <w:basedOn w:val="a3"/>
    <w:uiPriority w:val="99"/>
    <w:qFormat/>
    <w:rsid w:val="006F7042"/>
    <w:rPr>
      <w:rFonts w:cs="Times New Roman"/>
    </w:rPr>
  </w:style>
  <w:style w:type="character" w:customStyle="1" w:styleId="ft13271">
    <w:name w:val="ft13271"/>
    <w:basedOn w:val="a3"/>
    <w:uiPriority w:val="99"/>
    <w:qFormat/>
    <w:rsid w:val="006F7042"/>
    <w:rPr>
      <w:rFonts w:cs="Times New Roman"/>
    </w:rPr>
  </w:style>
  <w:style w:type="character" w:customStyle="1" w:styleId="ft13309">
    <w:name w:val="ft13309"/>
    <w:basedOn w:val="a3"/>
    <w:uiPriority w:val="99"/>
    <w:qFormat/>
    <w:rsid w:val="006F7042"/>
    <w:rPr>
      <w:rFonts w:cs="Times New Roman"/>
    </w:rPr>
  </w:style>
  <w:style w:type="character" w:customStyle="1" w:styleId="ft13366">
    <w:name w:val="ft13366"/>
    <w:basedOn w:val="a3"/>
    <w:uiPriority w:val="99"/>
    <w:qFormat/>
    <w:rsid w:val="006F7042"/>
    <w:rPr>
      <w:rFonts w:cs="Times New Roman"/>
    </w:rPr>
  </w:style>
  <w:style w:type="character" w:customStyle="1" w:styleId="ft13418">
    <w:name w:val="ft13418"/>
    <w:basedOn w:val="a3"/>
    <w:uiPriority w:val="99"/>
    <w:qFormat/>
    <w:rsid w:val="006F7042"/>
    <w:rPr>
      <w:rFonts w:cs="Times New Roman"/>
    </w:rPr>
  </w:style>
  <w:style w:type="character" w:customStyle="1" w:styleId="ft13441">
    <w:name w:val="ft13441"/>
    <w:basedOn w:val="a3"/>
    <w:uiPriority w:val="99"/>
    <w:qFormat/>
    <w:rsid w:val="006F7042"/>
    <w:rPr>
      <w:rFonts w:cs="Times New Roman"/>
    </w:rPr>
  </w:style>
  <w:style w:type="character" w:customStyle="1" w:styleId="ft13487">
    <w:name w:val="ft13487"/>
    <w:basedOn w:val="a3"/>
    <w:uiPriority w:val="99"/>
    <w:qFormat/>
    <w:rsid w:val="006F7042"/>
    <w:rPr>
      <w:rFonts w:cs="Times New Roman"/>
    </w:rPr>
  </w:style>
  <w:style w:type="character" w:customStyle="1" w:styleId="ft13488">
    <w:name w:val="ft13488"/>
    <w:basedOn w:val="a3"/>
    <w:uiPriority w:val="99"/>
    <w:qFormat/>
    <w:rsid w:val="006F7042"/>
    <w:rPr>
      <w:rFonts w:cs="Times New Roman"/>
    </w:rPr>
  </w:style>
  <w:style w:type="character" w:customStyle="1" w:styleId="ft13494">
    <w:name w:val="ft13494"/>
    <w:basedOn w:val="a3"/>
    <w:uiPriority w:val="99"/>
    <w:qFormat/>
    <w:rsid w:val="006F7042"/>
    <w:rPr>
      <w:rFonts w:cs="Times New Roman"/>
    </w:rPr>
  </w:style>
  <w:style w:type="character" w:customStyle="1" w:styleId="ft13500">
    <w:name w:val="ft13500"/>
    <w:basedOn w:val="a3"/>
    <w:uiPriority w:val="99"/>
    <w:qFormat/>
    <w:rsid w:val="006F7042"/>
    <w:rPr>
      <w:rFonts w:cs="Times New Roman"/>
    </w:rPr>
  </w:style>
  <w:style w:type="character" w:customStyle="1" w:styleId="ft13505">
    <w:name w:val="ft13505"/>
    <w:basedOn w:val="a3"/>
    <w:uiPriority w:val="99"/>
    <w:qFormat/>
    <w:rsid w:val="006F7042"/>
    <w:rPr>
      <w:rFonts w:cs="Times New Roman"/>
    </w:rPr>
  </w:style>
  <w:style w:type="character" w:customStyle="1" w:styleId="ft13518">
    <w:name w:val="ft13518"/>
    <w:basedOn w:val="a3"/>
    <w:uiPriority w:val="99"/>
    <w:qFormat/>
    <w:rsid w:val="006F7042"/>
    <w:rPr>
      <w:rFonts w:cs="Times New Roman"/>
    </w:rPr>
  </w:style>
  <w:style w:type="character" w:customStyle="1" w:styleId="ft13525">
    <w:name w:val="ft13525"/>
    <w:basedOn w:val="a3"/>
    <w:uiPriority w:val="99"/>
    <w:qFormat/>
    <w:rsid w:val="006F7042"/>
    <w:rPr>
      <w:rFonts w:cs="Times New Roman"/>
    </w:rPr>
  </w:style>
  <w:style w:type="character" w:customStyle="1" w:styleId="ft13537">
    <w:name w:val="ft13537"/>
    <w:basedOn w:val="a3"/>
    <w:uiPriority w:val="99"/>
    <w:qFormat/>
    <w:rsid w:val="006F7042"/>
    <w:rPr>
      <w:rFonts w:cs="Times New Roman"/>
    </w:rPr>
  </w:style>
  <w:style w:type="character" w:customStyle="1" w:styleId="ft13542">
    <w:name w:val="ft13542"/>
    <w:basedOn w:val="a3"/>
    <w:uiPriority w:val="99"/>
    <w:qFormat/>
    <w:rsid w:val="006F7042"/>
    <w:rPr>
      <w:rFonts w:cs="Times New Roman"/>
    </w:rPr>
  </w:style>
  <w:style w:type="character" w:customStyle="1" w:styleId="ft13555">
    <w:name w:val="ft13555"/>
    <w:basedOn w:val="a3"/>
    <w:uiPriority w:val="99"/>
    <w:qFormat/>
    <w:rsid w:val="006F7042"/>
    <w:rPr>
      <w:rFonts w:cs="Times New Roman"/>
    </w:rPr>
  </w:style>
  <w:style w:type="character" w:customStyle="1" w:styleId="ft13563">
    <w:name w:val="ft13563"/>
    <w:basedOn w:val="a3"/>
    <w:uiPriority w:val="99"/>
    <w:qFormat/>
    <w:rsid w:val="006F7042"/>
    <w:rPr>
      <w:rFonts w:cs="Times New Roman"/>
    </w:rPr>
  </w:style>
  <w:style w:type="character" w:customStyle="1" w:styleId="ft13566">
    <w:name w:val="ft13566"/>
    <w:basedOn w:val="a3"/>
    <w:uiPriority w:val="99"/>
    <w:qFormat/>
    <w:rsid w:val="006F7042"/>
    <w:rPr>
      <w:rFonts w:cs="Times New Roman"/>
    </w:rPr>
  </w:style>
  <w:style w:type="character" w:customStyle="1" w:styleId="ft13578">
    <w:name w:val="ft13578"/>
    <w:basedOn w:val="a3"/>
    <w:uiPriority w:val="99"/>
    <w:qFormat/>
    <w:rsid w:val="006F7042"/>
    <w:rPr>
      <w:rFonts w:cs="Times New Roman"/>
    </w:rPr>
  </w:style>
  <w:style w:type="character" w:customStyle="1" w:styleId="ft13580">
    <w:name w:val="ft13580"/>
    <w:basedOn w:val="a3"/>
    <w:uiPriority w:val="99"/>
    <w:qFormat/>
    <w:rsid w:val="006F7042"/>
    <w:rPr>
      <w:rFonts w:cs="Times New Roman"/>
    </w:rPr>
  </w:style>
  <w:style w:type="character" w:customStyle="1" w:styleId="ft13588">
    <w:name w:val="ft13588"/>
    <w:basedOn w:val="a3"/>
    <w:uiPriority w:val="99"/>
    <w:qFormat/>
    <w:rsid w:val="006F7042"/>
    <w:rPr>
      <w:rFonts w:cs="Times New Roman"/>
    </w:rPr>
  </w:style>
  <w:style w:type="character" w:customStyle="1" w:styleId="ft13644">
    <w:name w:val="ft13644"/>
    <w:basedOn w:val="a3"/>
    <w:uiPriority w:val="99"/>
    <w:qFormat/>
    <w:rsid w:val="006F7042"/>
    <w:rPr>
      <w:rFonts w:cs="Times New Roman"/>
    </w:rPr>
  </w:style>
  <w:style w:type="character" w:customStyle="1" w:styleId="ft13668">
    <w:name w:val="ft13668"/>
    <w:basedOn w:val="a3"/>
    <w:uiPriority w:val="99"/>
    <w:qFormat/>
    <w:rsid w:val="006F7042"/>
    <w:rPr>
      <w:rFonts w:cs="Times New Roman"/>
    </w:rPr>
  </w:style>
  <w:style w:type="character" w:customStyle="1" w:styleId="ft13712">
    <w:name w:val="ft13712"/>
    <w:basedOn w:val="a3"/>
    <w:uiPriority w:val="99"/>
    <w:qFormat/>
    <w:rsid w:val="006F7042"/>
    <w:rPr>
      <w:rFonts w:cs="Times New Roman"/>
    </w:rPr>
  </w:style>
  <w:style w:type="character" w:customStyle="1" w:styleId="ft13768">
    <w:name w:val="ft13768"/>
    <w:basedOn w:val="a3"/>
    <w:uiPriority w:val="99"/>
    <w:qFormat/>
    <w:rsid w:val="006F7042"/>
    <w:rPr>
      <w:rFonts w:cs="Times New Roman"/>
    </w:rPr>
  </w:style>
  <w:style w:type="character" w:customStyle="1" w:styleId="ft13810">
    <w:name w:val="ft13810"/>
    <w:basedOn w:val="a3"/>
    <w:uiPriority w:val="99"/>
    <w:qFormat/>
    <w:rsid w:val="006F7042"/>
    <w:rPr>
      <w:rFonts w:cs="Times New Roman"/>
    </w:rPr>
  </w:style>
  <w:style w:type="character" w:customStyle="1" w:styleId="ft13834">
    <w:name w:val="ft13834"/>
    <w:basedOn w:val="a3"/>
    <w:uiPriority w:val="99"/>
    <w:qFormat/>
    <w:rsid w:val="006F7042"/>
    <w:rPr>
      <w:rFonts w:cs="Times New Roman"/>
    </w:rPr>
  </w:style>
  <w:style w:type="character" w:customStyle="1" w:styleId="ft13885">
    <w:name w:val="ft13885"/>
    <w:basedOn w:val="a3"/>
    <w:uiPriority w:val="99"/>
    <w:qFormat/>
    <w:rsid w:val="006F7042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6F7042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6F7042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6F7042"/>
    <w:rPr>
      <w:rFonts w:cs="Times New Roman"/>
    </w:rPr>
  </w:style>
  <w:style w:type="character" w:customStyle="1" w:styleId="FontStyle41">
    <w:name w:val="Font Style41"/>
    <w:uiPriority w:val="99"/>
    <w:qFormat/>
    <w:rsid w:val="006F7042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6F7042"/>
  </w:style>
  <w:style w:type="character" w:customStyle="1" w:styleId="Heading2Char1">
    <w:name w:val="Heading 2 Char1"/>
    <w:uiPriority w:val="99"/>
    <w:locked/>
    <w:rsid w:val="006F7042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6F7042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6F70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6F7042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6F7042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6F7042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6F7042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6F7042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6F7042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6F7042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6F7042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6F7042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6F704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6F7042"/>
  </w:style>
  <w:style w:type="paragraph" w:customStyle="1" w:styleId="justify2">
    <w:name w:val="justify2"/>
    <w:basedOn w:val="a2"/>
    <w:uiPriority w:val="99"/>
    <w:qFormat/>
    <w:rsid w:val="006F7042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6F7042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6F7042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6F7042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6F7042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6F7042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6F7042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6F7042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6F7042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6F7042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6F7042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6F7042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6F7042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6F7042"/>
    <w:rPr>
      <w:color w:val="4682B4"/>
    </w:rPr>
  </w:style>
  <w:style w:type="character" w:customStyle="1" w:styleId="b1">
    <w:name w:val="b1"/>
    <w:uiPriority w:val="99"/>
    <w:qFormat/>
    <w:rsid w:val="006F7042"/>
    <w:rPr>
      <w:b/>
    </w:rPr>
  </w:style>
  <w:style w:type="character" w:customStyle="1" w:styleId="FontStyle201">
    <w:name w:val="Font Style201"/>
    <w:uiPriority w:val="99"/>
    <w:qFormat/>
    <w:rsid w:val="006F7042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6F7042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6F7042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6F7042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6F7042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6F7042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6F7042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6F7042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6F7042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6F7042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6F7042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6F7042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6F704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6F704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6F7042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6F7042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6F7042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6F7042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6F7042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6F7042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6F70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6F7042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6F7042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6F7042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6F7042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6F70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6F7042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6F7042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6F7042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6F7042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6F7042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6F7042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6F7042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6F7042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6F7042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6F7042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6F7042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6F7042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6F7042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6F7042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6F7042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6F7042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6F7042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6F7042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6F7042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6F7042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6F7042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6F7042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6F7042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6F7042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6F7042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6F7042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6F7042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6F7042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6F7042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6F7042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6F7042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6F7042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6F7042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6F7042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6F7042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6F7042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6F7042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6F7042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6F7042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6F7042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6F7042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6F7042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6F7042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6F70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6F7042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6F7042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6F7042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6F7042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6F704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6F704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6F7042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6F7042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6F7042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6F7042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6F7042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6F7042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6F7042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6F7042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6F7042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6F7042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6F7042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6F7042"/>
    <w:rPr>
      <w:b/>
      <w:sz w:val="28"/>
    </w:rPr>
  </w:style>
  <w:style w:type="character" w:customStyle="1" w:styleId="720">
    <w:name w:val="Знак Знак72"/>
    <w:uiPriority w:val="99"/>
    <w:qFormat/>
    <w:rsid w:val="006F7042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6F7042"/>
  </w:style>
  <w:style w:type="character" w:customStyle="1" w:styleId="Garamond">
    <w:name w:val="Основной текст + Garamond"/>
    <w:uiPriority w:val="99"/>
    <w:qFormat/>
    <w:rsid w:val="006F7042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6F7042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6F7042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6F7042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6F7042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6F7042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6F7042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6F7042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6F7042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6F7042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6F7042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6F7042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6F7042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6F7042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6F7042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6F7042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6F7042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6F7042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6F7042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6F7042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6F7042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6F7042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6F7042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6F7042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6F7042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6F7042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6F7042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6F7042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6F7042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6F7042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6F7042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6F7042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6F7042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6F7042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6F7042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6F7042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6F7042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6F704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6F704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6F7042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6F7042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6F7042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6F7042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6F7042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6F7042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6F7042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6F7042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6F7042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6F7042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6F70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6F7042"/>
    <w:rPr>
      <w:lang w:val="en-US"/>
    </w:rPr>
  </w:style>
  <w:style w:type="paragraph" w:customStyle="1" w:styleId="94">
    <w:name w:val="Без интервала9"/>
    <w:link w:val="affffff1"/>
    <w:uiPriority w:val="99"/>
    <w:rsid w:val="006F7042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6F7042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6F7042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6F70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6F7042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6F7042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6F7042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6F7042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6F7042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6F7042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6F7042"/>
    <w:rPr>
      <w:sz w:val="24"/>
    </w:rPr>
  </w:style>
  <w:style w:type="character" w:customStyle="1" w:styleId="124">
    <w:name w:val="Знак1 Знак Знак24"/>
    <w:uiPriority w:val="99"/>
    <w:qFormat/>
    <w:locked/>
    <w:rsid w:val="006F7042"/>
    <w:rPr>
      <w:sz w:val="24"/>
    </w:rPr>
  </w:style>
  <w:style w:type="character" w:customStyle="1" w:styleId="1230">
    <w:name w:val="Знак1 Знак Знак23"/>
    <w:uiPriority w:val="99"/>
    <w:qFormat/>
    <w:locked/>
    <w:rsid w:val="006F7042"/>
    <w:rPr>
      <w:sz w:val="24"/>
    </w:rPr>
  </w:style>
  <w:style w:type="character" w:customStyle="1" w:styleId="216">
    <w:name w:val="Цитата 2 Знак1"/>
    <w:basedOn w:val="a3"/>
    <w:uiPriority w:val="99"/>
    <w:qFormat/>
    <w:rsid w:val="006F7042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6F70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6F7042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6F7042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6F70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6F7042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6F7042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6F7042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6F70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6F7042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6F7042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6F7042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6F7042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6F7042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6F7042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6F7042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6F7042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6F7042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6F7042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6F7042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6F7042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6F7042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6F7042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6F7042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6F7042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6F7042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6F7042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6F7042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6F704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6F7042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6F7042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6F7042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6F7042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6F70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6F7042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6F7042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6F7042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6F7042"/>
    <w:rPr>
      <w:rFonts w:cs="Times New Roman"/>
    </w:rPr>
  </w:style>
  <w:style w:type="character" w:customStyle="1" w:styleId="udar">
    <w:name w:val="udar"/>
    <w:basedOn w:val="a3"/>
    <w:uiPriority w:val="99"/>
    <w:qFormat/>
    <w:rsid w:val="006F7042"/>
    <w:rPr>
      <w:rFonts w:cs="Times New Roman"/>
    </w:rPr>
  </w:style>
  <w:style w:type="character" w:customStyle="1" w:styleId="FontStyle139">
    <w:name w:val="Font Style139"/>
    <w:uiPriority w:val="99"/>
    <w:qFormat/>
    <w:rsid w:val="006F7042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6F7042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6F7042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6F7042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6F7042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6F7042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6F7042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6F7042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6F7042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6F7042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6F7042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6F7042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6F7042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6F7042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6F7042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6F7042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6F7042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6F7042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6F7042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6F7042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6F7042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6F7042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6F7042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6F7042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6F7042"/>
    <w:rPr>
      <w:b/>
      <w:sz w:val="24"/>
    </w:rPr>
  </w:style>
  <w:style w:type="character" w:customStyle="1" w:styleId="8pt">
    <w:name w:val="Основной текст + 8 pt"/>
    <w:uiPriority w:val="99"/>
    <w:qFormat/>
    <w:rsid w:val="006F7042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6F7042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6F7042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6F7042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6F7042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6F7042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6F7042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6F7042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6F7042"/>
    <w:rPr>
      <w:rFonts w:cs="Times New Roman"/>
    </w:rPr>
  </w:style>
  <w:style w:type="character" w:customStyle="1" w:styleId="FontStyle124">
    <w:name w:val="Font Style124"/>
    <w:uiPriority w:val="99"/>
    <w:qFormat/>
    <w:rsid w:val="006F7042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6F7042"/>
    <w:rPr>
      <w:rFonts w:cs="Times New Roman"/>
    </w:rPr>
  </w:style>
  <w:style w:type="character" w:customStyle="1" w:styleId="msosubtleemphasis0">
    <w:name w:val="msosubtleemphasis"/>
    <w:uiPriority w:val="99"/>
    <w:qFormat/>
    <w:rsid w:val="006F7042"/>
    <w:rPr>
      <w:i/>
      <w:color w:val="808080"/>
    </w:rPr>
  </w:style>
  <w:style w:type="character" w:customStyle="1" w:styleId="FontStyle120">
    <w:name w:val="Font Style120"/>
    <w:uiPriority w:val="99"/>
    <w:qFormat/>
    <w:rsid w:val="006F7042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6F7042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6F7042"/>
    <w:rPr>
      <w:rFonts w:ascii="Tahoma" w:hAnsi="Tahoma"/>
      <w:sz w:val="16"/>
    </w:rPr>
  </w:style>
  <w:style w:type="character" w:customStyle="1" w:styleId="t9">
    <w:name w:val="t9"/>
    <w:uiPriority w:val="99"/>
    <w:qFormat/>
    <w:rsid w:val="006F7042"/>
  </w:style>
  <w:style w:type="character" w:customStyle="1" w:styleId="t10">
    <w:name w:val="t10"/>
    <w:uiPriority w:val="99"/>
    <w:qFormat/>
    <w:rsid w:val="006F7042"/>
  </w:style>
  <w:style w:type="character" w:customStyle="1" w:styleId="c2">
    <w:name w:val="c2"/>
    <w:uiPriority w:val="99"/>
    <w:qFormat/>
    <w:rsid w:val="006F7042"/>
  </w:style>
  <w:style w:type="character" w:customStyle="1" w:styleId="c0">
    <w:name w:val="c0"/>
    <w:uiPriority w:val="99"/>
    <w:qFormat/>
    <w:rsid w:val="006F7042"/>
  </w:style>
  <w:style w:type="character" w:customStyle="1" w:styleId="ft776">
    <w:name w:val="ft776"/>
    <w:uiPriority w:val="99"/>
    <w:qFormat/>
    <w:rsid w:val="006F7042"/>
  </w:style>
  <w:style w:type="character" w:customStyle="1" w:styleId="highlight">
    <w:name w:val="highlight"/>
    <w:uiPriority w:val="99"/>
    <w:qFormat/>
    <w:rsid w:val="006F7042"/>
  </w:style>
  <w:style w:type="character" w:customStyle="1" w:styleId="ft431">
    <w:name w:val="ft431"/>
    <w:uiPriority w:val="99"/>
    <w:qFormat/>
    <w:rsid w:val="006F7042"/>
  </w:style>
  <w:style w:type="character" w:customStyle="1" w:styleId="ft793">
    <w:name w:val="ft793"/>
    <w:uiPriority w:val="99"/>
    <w:qFormat/>
    <w:rsid w:val="006F7042"/>
  </w:style>
  <w:style w:type="character" w:customStyle="1" w:styleId="ft802">
    <w:name w:val="ft802"/>
    <w:uiPriority w:val="99"/>
    <w:qFormat/>
    <w:rsid w:val="006F7042"/>
  </w:style>
  <w:style w:type="character" w:customStyle="1" w:styleId="ft890">
    <w:name w:val="ft890"/>
    <w:uiPriority w:val="99"/>
    <w:qFormat/>
    <w:rsid w:val="006F7042"/>
  </w:style>
  <w:style w:type="character" w:customStyle="1" w:styleId="ft904">
    <w:name w:val="ft904"/>
    <w:uiPriority w:val="99"/>
    <w:qFormat/>
    <w:rsid w:val="006F7042"/>
  </w:style>
  <w:style w:type="character" w:customStyle="1" w:styleId="ft914">
    <w:name w:val="ft914"/>
    <w:uiPriority w:val="99"/>
    <w:qFormat/>
    <w:rsid w:val="006F7042"/>
  </w:style>
  <w:style w:type="character" w:customStyle="1" w:styleId="1fff">
    <w:name w:val="Текст Знак1"/>
    <w:uiPriority w:val="99"/>
    <w:qFormat/>
    <w:locked/>
    <w:rsid w:val="006F7042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6F7042"/>
    <w:rPr>
      <w:rFonts w:cs="Times New Roman"/>
    </w:rPr>
  </w:style>
  <w:style w:type="character" w:customStyle="1" w:styleId="FontStyle214">
    <w:name w:val="Font Style214"/>
    <w:uiPriority w:val="99"/>
    <w:qFormat/>
    <w:rsid w:val="006F7042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6F7042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6F7042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6F7042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6F7042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6F7042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6F7042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6F7042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6F7042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6F7042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6F7042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6F7042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6F7042"/>
    <w:rPr>
      <w:rFonts w:cs="Times New Roman"/>
    </w:rPr>
  </w:style>
  <w:style w:type="character" w:customStyle="1" w:styleId="s3">
    <w:name w:val="s3"/>
    <w:uiPriority w:val="99"/>
    <w:qFormat/>
    <w:rsid w:val="006F7042"/>
  </w:style>
  <w:style w:type="character" w:customStyle="1" w:styleId="FontStyle46">
    <w:name w:val="Font Style46"/>
    <w:uiPriority w:val="99"/>
    <w:qFormat/>
    <w:rsid w:val="006F7042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6F7042"/>
    <w:rPr>
      <w:rFonts w:cs="Times New Roman"/>
    </w:rPr>
  </w:style>
  <w:style w:type="character" w:customStyle="1" w:styleId="s1">
    <w:name w:val="s1"/>
    <w:uiPriority w:val="99"/>
    <w:qFormat/>
    <w:rsid w:val="006F7042"/>
  </w:style>
  <w:style w:type="character" w:customStyle="1" w:styleId="WW8Num8z0">
    <w:name w:val="WW8Num8z0"/>
    <w:uiPriority w:val="99"/>
    <w:qFormat/>
    <w:rsid w:val="006F7042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6F7042"/>
    <w:rPr>
      <w:rFonts w:cs="Times New Roman"/>
    </w:rPr>
  </w:style>
  <w:style w:type="character" w:customStyle="1" w:styleId="searchterm1">
    <w:name w:val="searchterm1"/>
    <w:uiPriority w:val="99"/>
    <w:qFormat/>
    <w:rsid w:val="006F7042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6F7042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6F7042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6F7042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6F7042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6F7042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6F7042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6F7042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6F7042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6F7042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6F7042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6F7042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6F7042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6F7042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6F7042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6F7042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6F7042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6F7042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6F7042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6F7042"/>
  </w:style>
  <w:style w:type="character" w:customStyle="1" w:styleId="WW8Num1z0">
    <w:name w:val="WW8Num1z0"/>
    <w:uiPriority w:val="99"/>
    <w:qFormat/>
    <w:rsid w:val="006F7042"/>
  </w:style>
  <w:style w:type="character" w:customStyle="1" w:styleId="WW8Num2z0">
    <w:name w:val="WW8Num2z0"/>
    <w:uiPriority w:val="99"/>
    <w:qFormat/>
    <w:rsid w:val="006F7042"/>
  </w:style>
  <w:style w:type="character" w:customStyle="1" w:styleId="WW8Num3z0">
    <w:name w:val="WW8Num3z0"/>
    <w:uiPriority w:val="99"/>
    <w:qFormat/>
    <w:rsid w:val="006F7042"/>
  </w:style>
  <w:style w:type="character" w:customStyle="1" w:styleId="WW8Num1z1">
    <w:name w:val="WW8Num1z1"/>
    <w:uiPriority w:val="99"/>
    <w:qFormat/>
    <w:rsid w:val="006F7042"/>
  </w:style>
  <w:style w:type="character" w:customStyle="1" w:styleId="WW8Num1z2">
    <w:name w:val="WW8Num1z2"/>
    <w:uiPriority w:val="99"/>
    <w:qFormat/>
    <w:rsid w:val="006F7042"/>
  </w:style>
  <w:style w:type="character" w:customStyle="1" w:styleId="WW8Num1z3">
    <w:name w:val="WW8Num1z3"/>
    <w:uiPriority w:val="99"/>
    <w:qFormat/>
    <w:rsid w:val="006F7042"/>
  </w:style>
  <w:style w:type="character" w:customStyle="1" w:styleId="WW8Num1z4">
    <w:name w:val="WW8Num1z4"/>
    <w:uiPriority w:val="99"/>
    <w:qFormat/>
    <w:rsid w:val="006F7042"/>
  </w:style>
  <w:style w:type="character" w:customStyle="1" w:styleId="WW8Num1z5">
    <w:name w:val="WW8Num1z5"/>
    <w:uiPriority w:val="99"/>
    <w:qFormat/>
    <w:rsid w:val="006F7042"/>
  </w:style>
  <w:style w:type="character" w:customStyle="1" w:styleId="WW8Num1z6">
    <w:name w:val="WW8Num1z6"/>
    <w:uiPriority w:val="99"/>
    <w:qFormat/>
    <w:rsid w:val="006F7042"/>
  </w:style>
  <w:style w:type="character" w:customStyle="1" w:styleId="WW8Num1z7">
    <w:name w:val="WW8Num1z7"/>
    <w:uiPriority w:val="99"/>
    <w:qFormat/>
    <w:rsid w:val="006F7042"/>
  </w:style>
  <w:style w:type="character" w:customStyle="1" w:styleId="WW8Num1z8">
    <w:name w:val="WW8Num1z8"/>
    <w:uiPriority w:val="99"/>
    <w:qFormat/>
    <w:rsid w:val="006F7042"/>
  </w:style>
  <w:style w:type="character" w:customStyle="1" w:styleId="1fff5">
    <w:name w:val="Основной шрифт абзаца1"/>
    <w:uiPriority w:val="99"/>
    <w:qFormat/>
    <w:rsid w:val="006F7042"/>
  </w:style>
  <w:style w:type="character" w:styleId="afffffff0">
    <w:name w:val="Placeholder Text"/>
    <w:basedOn w:val="a3"/>
    <w:uiPriority w:val="99"/>
    <w:qFormat/>
    <w:rsid w:val="006F7042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6F7042"/>
    <w:rPr>
      <w:vertAlign w:val="superscript"/>
    </w:rPr>
  </w:style>
  <w:style w:type="character" w:customStyle="1" w:styleId="-">
    <w:name w:val="опред-е"/>
    <w:uiPriority w:val="99"/>
    <w:qFormat/>
    <w:rsid w:val="006F7042"/>
    <w:rPr>
      <w:b/>
    </w:rPr>
  </w:style>
  <w:style w:type="character" w:customStyle="1" w:styleId="FontStyle436">
    <w:name w:val="Font Style436"/>
    <w:uiPriority w:val="99"/>
    <w:qFormat/>
    <w:rsid w:val="006F7042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6F7042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6F7042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6F7042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6F7042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6F7042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6F7042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6F7042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6F7042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6F7042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6F7042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6F7042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6F7042"/>
    <w:rPr>
      <w:sz w:val="24"/>
    </w:rPr>
  </w:style>
  <w:style w:type="character" w:customStyle="1" w:styleId="231">
    <w:name w:val="Знак Знак231"/>
    <w:uiPriority w:val="99"/>
    <w:qFormat/>
    <w:locked/>
    <w:rsid w:val="006F7042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6F7042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6F7042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6F7042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6F7042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6F7042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6F7042"/>
  </w:style>
  <w:style w:type="paragraph" w:customStyle="1" w:styleId="48">
    <w:name w:val="Без интервала4"/>
    <w:link w:val="1fff7"/>
    <w:uiPriority w:val="99"/>
    <w:qFormat/>
    <w:rsid w:val="006F7042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6F7042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6F7042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6F704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6F7042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6F7042"/>
    <w:rPr>
      <w:rFonts w:cs="Times New Roman"/>
    </w:rPr>
  </w:style>
  <w:style w:type="character" w:customStyle="1" w:styleId="epm">
    <w:name w:val="epm"/>
    <w:uiPriority w:val="99"/>
    <w:qFormat/>
    <w:rsid w:val="006F7042"/>
  </w:style>
  <w:style w:type="character" w:customStyle="1" w:styleId="afffffff2">
    <w:name w:val="Стиль Зеленый"/>
    <w:uiPriority w:val="99"/>
    <w:qFormat/>
    <w:rsid w:val="006F7042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6F7042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6F7042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6F7042"/>
    <w:rPr>
      <w:rFonts w:cs="Times New Roman"/>
    </w:rPr>
  </w:style>
  <w:style w:type="character" w:customStyle="1" w:styleId="s5">
    <w:name w:val="s5"/>
    <w:basedOn w:val="a3"/>
    <w:uiPriority w:val="99"/>
    <w:qFormat/>
    <w:rsid w:val="006F7042"/>
    <w:rPr>
      <w:rFonts w:cs="Times New Roman"/>
    </w:rPr>
  </w:style>
  <w:style w:type="character" w:customStyle="1" w:styleId="sz12">
    <w:name w:val="sz12"/>
    <w:basedOn w:val="a3"/>
    <w:uiPriority w:val="99"/>
    <w:qFormat/>
    <w:rsid w:val="006F7042"/>
    <w:rPr>
      <w:rFonts w:cs="Times New Roman"/>
    </w:rPr>
  </w:style>
  <w:style w:type="character" w:customStyle="1" w:styleId="s6">
    <w:name w:val="s6"/>
    <w:basedOn w:val="a3"/>
    <w:uiPriority w:val="99"/>
    <w:qFormat/>
    <w:rsid w:val="006F7042"/>
    <w:rPr>
      <w:rFonts w:cs="Times New Roman"/>
    </w:rPr>
  </w:style>
  <w:style w:type="character" w:customStyle="1" w:styleId="FontStyle133">
    <w:name w:val="Font Style133"/>
    <w:uiPriority w:val="99"/>
    <w:qFormat/>
    <w:rsid w:val="006F7042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6F7042"/>
  </w:style>
  <w:style w:type="character" w:customStyle="1" w:styleId="11f1">
    <w:name w:val="Знак1 Знак Знак1"/>
    <w:uiPriority w:val="99"/>
    <w:qFormat/>
    <w:locked/>
    <w:rsid w:val="006F7042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6F7042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6F7042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6F7042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6F7042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6F7042"/>
    <w:rPr>
      <w:sz w:val="24"/>
    </w:rPr>
  </w:style>
  <w:style w:type="character" w:customStyle="1" w:styleId="511">
    <w:name w:val="Знак Знак51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6F7042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6F7042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6F7042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6F7042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6F7042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6F7042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6F704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6F7042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6F7042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6F7042"/>
  </w:style>
  <w:style w:type="character" w:customStyle="1" w:styleId="lbldata1">
    <w:name w:val="lbldata1"/>
    <w:uiPriority w:val="99"/>
    <w:qFormat/>
    <w:rsid w:val="006F7042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6F7042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6F7042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6F7042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6F7042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6F7042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6F7042"/>
    <w:rPr>
      <w:rFonts w:cs="Times New Roman"/>
    </w:rPr>
  </w:style>
  <w:style w:type="paragraph" w:customStyle="1" w:styleId="c3">
    <w:name w:val="c3"/>
    <w:basedOn w:val="a2"/>
    <w:uiPriority w:val="99"/>
    <w:qFormat/>
    <w:rsid w:val="006F7042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6F7042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6F7042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6F7042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6F7042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6F7042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6F7042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6F7042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6F7042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6F7042"/>
    <w:rPr>
      <w:rFonts w:cs="Times New Roman"/>
    </w:rPr>
  </w:style>
  <w:style w:type="character" w:customStyle="1" w:styleId="afffffff4">
    <w:name w:val="полужирный"/>
    <w:uiPriority w:val="99"/>
    <w:qFormat/>
    <w:rsid w:val="006F7042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6F7042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6F7042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6F7042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6F7042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6F7042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6F7042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6F704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6F7042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6F7042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6F7042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6F7042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6F7042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6F7042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6F7042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6F7042"/>
    <w:rPr>
      <w:sz w:val="16"/>
    </w:rPr>
  </w:style>
  <w:style w:type="character" w:customStyle="1" w:styleId="500">
    <w:name w:val="Знак Знак50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6F7042"/>
    <w:rPr>
      <w:rFonts w:cs="Times New Roman"/>
    </w:rPr>
  </w:style>
  <w:style w:type="character" w:customStyle="1" w:styleId="520">
    <w:name w:val="Знак Знак52"/>
    <w:uiPriority w:val="99"/>
    <w:qFormat/>
    <w:rsid w:val="006F7042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6F70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6F70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6F70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6F7042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6F7042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6F7042"/>
  </w:style>
  <w:style w:type="character" w:customStyle="1" w:styleId="fliesstext">
    <w:name w:val="fliesstext"/>
    <w:uiPriority w:val="99"/>
    <w:qFormat/>
    <w:rsid w:val="006F7042"/>
  </w:style>
  <w:style w:type="character" w:customStyle="1" w:styleId="skypec2ctextspan">
    <w:name w:val="skype_c2c_text_span"/>
    <w:uiPriority w:val="99"/>
    <w:qFormat/>
    <w:rsid w:val="006F7042"/>
  </w:style>
  <w:style w:type="paragraph" w:customStyle="1" w:styleId="1fffd">
    <w:name w:val="ЗАГОЛОВОК 1"/>
    <w:link w:val="1fffe"/>
    <w:uiPriority w:val="99"/>
    <w:qFormat/>
    <w:rsid w:val="006F7042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6F7042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6F7042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6F7042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6F7042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6F7042"/>
    <w:rPr>
      <w:sz w:val="24"/>
    </w:rPr>
  </w:style>
  <w:style w:type="character" w:customStyle="1" w:styleId="s15122">
    <w:name w:val="s15122"/>
    <w:basedOn w:val="a3"/>
    <w:uiPriority w:val="99"/>
    <w:qFormat/>
    <w:rsid w:val="006F7042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6F7042"/>
    <w:rPr>
      <w:rFonts w:cs="Times New Roman"/>
    </w:rPr>
  </w:style>
  <w:style w:type="character" w:customStyle="1" w:styleId="CommentTextChar1">
    <w:name w:val="Comment Text Char1"/>
    <w:uiPriority w:val="99"/>
    <w:qFormat/>
    <w:rsid w:val="006F7042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6F7042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6F7042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6F7042"/>
    <w:rPr>
      <w:sz w:val="24"/>
    </w:rPr>
  </w:style>
  <w:style w:type="character" w:customStyle="1" w:styleId="1ffff">
    <w:name w:val="Основной текст Знак Знак Знак1"/>
    <w:uiPriority w:val="99"/>
    <w:rsid w:val="006F7042"/>
    <w:rPr>
      <w:sz w:val="24"/>
    </w:rPr>
  </w:style>
  <w:style w:type="character" w:customStyle="1" w:styleId="56">
    <w:name w:val="Знак Знак5"/>
    <w:uiPriority w:val="99"/>
    <w:qFormat/>
    <w:locked/>
    <w:rsid w:val="006F7042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6F7042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6F7042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6F7042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6F7042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6F7042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6F7042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6F7042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6F7042"/>
    <w:rPr>
      <w:color w:val="auto"/>
    </w:rPr>
  </w:style>
  <w:style w:type="paragraph" w:customStyle="1" w:styleId="bodytext2">
    <w:name w:val="bodytext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6F7042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6F7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6F7042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6F7042"/>
    <w:rPr>
      <w:rFonts w:cs="Times New Roman"/>
    </w:rPr>
  </w:style>
  <w:style w:type="paragraph" w:customStyle="1" w:styleId="text">
    <w:name w:val="tex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6F7042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6F7042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6F7042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6F7042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6F7042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6F7042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6F7042"/>
    <w:rPr>
      <w:rFonts w:cs="Times New Roman"/>
    </w:rPr>
  </w:style>
  <w:style w:type="paragraph" w:customStyle="1" w:styleId="p">
    <w:name w:val="p"/>
    <w:basedOn w:val="a2"/>
    <w:uiPriority w:val="99"/>
    <w:qFormat/>
    <w:rsid w:val="006F7042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6F7042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6F7042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6F7042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6F7042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6F7042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6F7042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6F7042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6F7042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6F7042"/>
    <w:rPr>
      <w:lang w:eastAsia="ru-RU"/>
    </w:rPr>
  </w:style>
  <w:style w:type="character" w:customStyle="1" w:styleId="612">
    <w:name w:val="Знак Знак61"/>
    <w:uiPriority w:val="99"/>
    <w:qFormat/>
    <w:rsid w:val="006F7042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6F7042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6F7042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6F7042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6F7042"/>
    <w:rPr>
      <w:sz w:val="24"/>
    </w:rPr>
  </w:style>
  <w:style w:type="character" w:customStyle="1" w:styleId="BodyTextIndentChar1">
    <w:name w:val="Body Text Indent Char1"/>
    <w:uiPriority w:val="99"/>
    <w:qFormat/>
    <w:rsid w:val="006F7042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6F7042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6F7042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6F7042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6F7042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6F7042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6F7042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6F7042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6F7042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6F7042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6F7042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6F7042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6F7042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6F7042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6F7042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6F7042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6F7042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6F7042"/>
    <w:rPr>
      <w:i/>
      <w:color w:val="808080"/>
    </w:rPr>
  </w:style>
  <w:style w:type="paragraph" w:customStyle="1" w:styleId="p35">
    <w:name w:val="p35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6F7042"/>
    <w:rPr>
      <w:rFonts w:cs="Times New Roman"/>
    </w:rPr>
  </w:style>
  <w:style w:type="character" w:customStyle="1" w:styleId="FontStyle820">
    <w:name w:val="Font Style820"/>
    <w:uiPriority w:val="99"/>
    <w:qFormat/>
    <w:rsid w:val="006F7042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6F7042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6F7042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6F7042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6F7042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6F7042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6F7042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6F7042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6F7042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6F7042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6F7042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6F7042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6F7042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6F7042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6F7042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6F7042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6F7042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6F7042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6F7042"/>
    <w:rPr>
      <w:rFonts w:cs="Times New Roman"/>
    </w:rPr>
  </w:style>
  <w:style w:type="character" w:customStyle="1" w:styleId="s2">
    <w:name w:val="s2"/>
    <w:basedOn w:val="a3"/>
    <w:uiPriority w:val="99"/>
    <w:qFormat/>
    <w:rsid w:val="006F7042"/>
    <w:rPr>
      <w:rFonts w:cs="Times New Roman"/>
    </w:rPr>
  </w:style>
  <w:style w:type="paragraph" w:customStyle="1" w:styleId="p2">
    <w:name w:val="p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6F7042"/>
    <w:rPr>
      <w:rFonts w:ascii="Wingdings" w:hAnsi="Wingdings"/>
    </w:rPr>
  </w:style>
  <w:style w:type="character" w:customStyle="1" w:styleId="WW8Num4z0">
    <w:name w:val="WW8Num4z0"/>
    <w:uiPriority w:val="99"/>
    <w:qFormat/>
    <w:rsid w:val="006F7042"/>
    <w:rPr>
      <w:color w:val="auto"/>
    </w:rPr>
  </w:style>
  <w:style w:type="character" w:customStyle="1" w:styleId="WW8Num5z0">
    <w:name w:val="WW8Num5z0"/>
    <w:uiPriority w:val="99"/>
    <w:qFormat/>
    <w:rsid w:val="006F7042"/>
    <w:rPr>
      <w:b/>
      <w:sz w:val="20"/>
    </w:rPr>
  </w:style>
  <w:style w:type="character" w:customStyle="1" w:styleId="WW8Num6z0">
    <w:name w:val="WW8Num6z0"/>
    <w:uiPriority w:val="99"/>
    <w:qFormat/>
    <w:rsid w:val="006F7042"/>
    <w:rPr>
      <w:sz w:val="20"/>
    </w:rPr>
  </w:style>
  <w:style w:type="character" w:customStyle="1" w:styleId="WW8Num7z0">
    <w:name w:val="WW8Num7z0"/>
    <w:uiPriority w:val="99"/>
    <w:qFormat/>
    <w:rsid w:val="006F7042"/>
    <w:rPr>
      <w:b/>
      <w:sz w:val="20"/>
    </w:rPr>
  </w:style>
  <w:style w:type="character" w:customStyle="1" w:styleId="WW8Num9z0">
    <w:name w:val="WW8Num9z0"/>
    <w:uiPriority w:val="99"/>
    <w:qFormat/>
    <w:rsid w:val="006F7042"/>
    <w:rPr>
      <w:sz w:val="20"/>
    </w:rPr>
  </w:style>
  <w:style w:type="character" w:customStyle="1" w:styleId="WW8Num9z1">
    <w:name w:val="WW8Num9z1"/>
    <w:uiPriority w:val="99"/>
    <w:qFormat/>
    <w:rsid w:val="006F7042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6F7042"/>
  </w:style>
  <w:style w:type="character" w:customStyle="1" w:styleId="WW8Num9z3">
    <w:name w:val="WW8Num9z3"/>
    <w:uiPriority w:val="99"/>
    <w:qFormat/>
    <w:rsid w:val="006F7042"/>
  </w:style>
  <w:style w:type="character" w:customStyle="1" w:styleId="WW8Num9z4">
    <w:name w:val="WW8Num9z4"/>
    <w:uiPriority w:val="99"/>
    <w:qFormat/>
    <w:rsid w:val="006F7042"/>
  </w:style>
  <w:style w:type="character" w:customStyle="1" w:styleId="WW8Num9z5">
    <w:name w:val="WW8Num9z5"/>
    <w:uiPriority w:val="99"/>
    <w:qFormat/>
    <w:rsid w:val="006F7042"/>
  </w:style>
  <w:style w:type="character" w:customStyle="1" w:styleId="WW8Num9z6">
    <w:name w:val="WW8Num9z6"/>
    <w:uiPriority w:val="99"/>
    <w:qFormat/>
    <w:rsid w:val="006F7042"/>
  </w:style>
  <w:style w:type="character" w:customStyle="1" w:styleId="WW8Num9z7">
    <w:name w:val="WW8Num9z7"/>
    <w:uiPriority w:val="99"/>
    <w:qFormat/>
    <w:rsid w:val="006F7042"/>
  </w:style>
  <w:style w:type="character" w:customStyle="1" w:styleId="WW8Num9z8">
    <w:name w:val="WW8Num9z8"/>
    <w:uiPriority w:val="99"/>
    <w:qFormat/>
    <w:rsid w:val="006F7042"/>
  </w:style>
  <w:style w:type="character" w:customStyle="1" w:styleId="WW8Num10z0">
    <w:name w:val="WW8Num10z0"/>
    <w:uiPriority w:val="99"/>
    <w:qFormat/>
    <w:rsid w:val="006F7042"/>
    <w:rPr>
      <w:sz w:val="20"/>
    </w:rPr>
  </w:style>
  <w:style w:type="character" w:customStyle="1" w:styleId="WW8Num11z0">
    <w:name w:val="WW8Num11z0"/>
    <w:uiPriority w:val="99"/>
    <w:qFormat/>
    <w:rsid w:val="006F7042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6F7042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6F7042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6F7042"/>
    <w:rPr>
      <w:sz w:val="20"/>
    </w:rPr>
  </w:style>
  <w:style w:type="character" w:customStyle="1" w:styleId="WW8Num15z0">
    <w:name w:val="WW8Num15z0"/>
    <w:uiPriority w:val="99"/>
    <w:qFormat/>
    <w:rsid w:val="006F7042"/>
    <w:rPr>
      <w:sz w:val="20"/>
    </w:rPr>
  </w:style>
  <w:style w:type="character" w:customStyle="1" w:styleId="WW8Num17z0">
    <w:name w:val="WW8Num17z0"/>
    <w:uiPriority w:val="99"/>
    <w:qFormat/>
    <w:rsid w:val="006F7042"/>
    <w:rPr>
      <w:rFonts w:ascii="Wingdings" w:hAnsi="Wingdings"/>
    </w:rPr>
  </w:style>
  <w:style w:type="character" w:customStyle="1" w:styleId="WW8Num18z0">
    <w:name w:val="WW8Num18z0"/>
    <w:uiPriority w:val="99"/>
    <w:qFormat/>
    <w:rsid w:val="006F7042"/>
  </w:style>
  <w:style w:type="character" w:customStyle="1" w:styleId="WW8Num18z1">
    <w:name w:val="WW8Num18z1"/>
    <w:uiPriority w:val="99"/>
    <w:qFormat/>
    <w:rsid w:val="006F7042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6F7042"/>
  </w:style>
  <w:style w:type="character" w:customStyle="1" w:styleId="WW8Num18z3">
    <w:name w:val="WW8Num18z3"/>
    <w:uiPriority w:val="99"/>
    <w:qFormat/>
    <w:rsid w:val="006F7042"/>
  </w:style>
  <w:style w:type="character" w:customStyle="1" w:styleId="WW8Num18z4">
    <w:name w:val="WW8Num18z4"/>
    <w:uiPriority w:val="99"/>
    <w:qFormat/>
    <w:rsid w:val="006F7042"/>
  </w:style>
  <w:style w:type="character" w:customStyle="1" w:styleId="WW8Num18z5">
    <w:name w:val="WW8Num18z5"/>
    <w:uiPriority w:val="99"/>
    <w:qFormat/>
    <w:rsid w:val="006F7042"/>
  </w:style>
  <w:style w:type="character" w:customStyle="1" w:styleId="WW8Num18z6">
    <w:name w:val="WW8Num18z6"/>
    <w:uiPriority w:val="99"/>
    <w:qFormat/>
    <w:rsid w:val="006F7042"/>
  </w:style>
  <w:style w:type="character" w:customStyle="1" w:styleId="WW8Num18z7">
    <w:name w:val="WW8Num18z7"/>
    <w:uiPriority w:val="99"/>
    <w:qFormat/>
    <w:rsid w:val="006F7042"/>
  </w:style>
  <w:style w:type="character" w:customStyle="1" w:styleId="WW8Num18z8">
    <w:name w:val="WW8Num18z8"/>
    <w:uiPriority w:val="99"/>
    <w:qFormat/>
    <w:rsid w:val="006F7042"/>
  </w:style>
  <w:style w:type="character" w:customStyle="1" w:styleId="WW8Num19z0">
    <w:name w:val="WW8Num19z0"/>
    <w:uiPriority w:val="99"/>
    <w:qFormat/>
    <w:rsid w:val="006F7042"/>
  </w:style>
  <w:style w:type="character" w:customStyle="1" w:styleId="WW8Num19z1">
    <w:name w:val="WW8Num19z1"/>
    <w:uiPriority w:val="99"/>
    <w:qFormat/>
    <w:rsid w:val="006F7042"/>
  </w:style>
  <w:style w:type="character" w:customStyle="1" w:styleId="WW8Num19z2">
    <w:name w:val="WW8Num19z2"/>
    <w:uiPriority w:val="99"/>
    <w:qFormat/>
    <w:rsid w:val="006F7042"/>
  </w:style>
  <w:style w:type="character" w:customStyle="1" w:styleId="WW8Num19z3">
    <w:name w:val="WW8Num19z3"/>
    <w:uiPriority w:val="99"/>
    <w:qFormat/>
    <w:rsid w:val="006F7042"/>
  </w:style>
  <w:style w:type="character" w:customStyle="1" w:styleId="WW8Num19z4">
    <w:name w:val="WW8Num19z4"/>
    <w:uiPriority w:val="99"/>
    <w:qFormat/>
    <w:rsid w:val="006F7042"/>
  </w:style>
  <w:style w:type="character" w:customStyle="1" w:styleId="WW8Num19z5">
    <w:name w:val="WW8Num19z5"/>
    <w:uiPriority w:val="99"/>
    <w:qFormat/>
    <w:rsid w:val="006F7042"/>
  </w:style>
  <w:style w:type="character" w:customStyle="1" w:styleId="WW8Num19z6">
    <w:name w:val="WW8Num19z6"/>
    <w:uiPriority w:val="99"/>
    <w:qFormat/>
    <w:rsid w:val="006F7042"/>
  </w:style>
  <w:style w:type="character" w:customStyle="1" w:styleId="WW8Num19z7">
    <w:name w:val="WW8Num19z7"/>
    <w:uiPriority w:val="99"/>
    <w:qFormat/>
    <w:rsid w:val="006F7042"/>
  </w:style>
  <w:style w:type="character" w:customStyle="1" w:styleId="WW8Num19z8">
    <w:name w:val="WW8Num19z8"/>
    <w:uiPriority w:val="99"/>
    <w:qFormat/>
    <w:rsid w:val="006F7042"/>
  </w:style>
  <w:style w:type="character" w:customStyle="1" w:styleId="WW8Num4z1">
    <w:name w:val="WW8Num4z1"/>
    <w:uiPriority w:val="99"/>
    <w:qFormat/>
    <w:rsid w:val="006F7042"/>
  </w:style>
  <w:style w:type="character" w:customStyle="1" w:styleId="WW8Num4z2">
    <w:name w:val="WW8Num4z2"/>
    <w:uiPriority w:val="99"/>
    <w:qFormat/>
    <w:rsid w:val="006F7042"/>
  </w:style>
  <w:style w:type="character" w:customStyle="1" w:styleId="WW8Num4z3">
    <w:name w:val="WW8Num4z3"/>
    <w:uiPriority w:val="99"/>
    <w:qFormat/>
    <w:rsid w:val="006F7042"/>
  </w:style>
  <w:style w:type="character" w:customStyle="1" w:styleId="WW8Num4z4">
    <w:name w:val="WW8Num4z4"/>
    <w:uiPriority w:val="99"/>
    <w:qFormat/>
    <w:rsid w:val="006F7042"/>
  </w:style>
  <w:style w:type="character" w:customStyle="1" w:styleId="WW8Num4z5">
    <w:name w:val="WW8Num4z5"/>
    <w:uiPriority w:val="99"/>
    <w:qFormat/>
    <w:rsid w:val="006F7042"/>
  </w:style>
  <w:style w:type="character" w:customStyle="1" w:styleId="WW8Num4z6">
    <w:name w:val="WW8Num4z6"/>
    <w:uiPriority w:val="99"/>
    <w:qFormat/>
    <w:rsid w:val="006F7042"/>
  </w:style>
  <w:style w:type="character" w:customStyle="1" w:styleId="WW8Num4z7">
    <w:name w:val="WW8Num4z7"/>
    <w:uiPriority w:val="99"/>
    <w:qFormat/>
    <w:rsid w:val="006F7042"/>
  </w:style>
  <w:style w:type="character" w:customStyle="1" w:styleId="WW8Num4z8">
    <w:name w:val="WW8Num4z8"/>
    <w:uiPriority w:val="99"/>
    <w:qFormat/>
    <w:rsid w:val="006F7042"/>
  </w:style>
  <w:style w:type="character" w:customStyle="1" w:styleId="WW8Num5z1">
    <w:name w:val="WW8Num5z1"/>
    <w:uiPriority w:val="99"/>
    <w:qFormat/>
    <w:rsid w:val="006F7042"/>
  </w:style>
  <w:style w:type="character" w:customStyle="1" w:styleId="WW8Num5z2">
    <w:name w:val="WW8Num5z2"/>
    <w:uiPriority w:val="99"/>
    <w:qFormat/>
    <w:rsid w:val="006F7042"/>
  </w:style>
  <w:style w:type="character" w:customStyle="1" w:styleId="WW8Num5z3">
    <w:name w:val="WW8Num5z3"/>
    <w:uiPriority w:val="99"/>
    <w:qFormat/>
    <w:rsid w:val="006F7042"/>
  </w:style>
  <w:style w:type="character" w:customStyle="1" w:styleId="WW8Num5z4">
    <w:name w:val="WW8Num5z4"/>
    <w:uiPriority w:val="99"/>
    <w:qFormat/>
    <w:rsid w:val="006F7042"/>
  </w:style>
  <w:style w:type="character" w:customStyle="1" w:styleId="WW8Num5z5">
    <w:name w:val="WW8Num5z5"/>
    <w:uiPriority w:val="99"/>
    <w:qFormat/>
    <w:rsid w:val="006F7042"/>
  </w:style>
  <w:style w:type="character" w:customStyle="1" w:styleId="WW8Num5z6">
    <w:name w:val="WW8Num5z6"/>
    <w:uiPriority w:val="99"/>
    <w:qFormat/>
    <w:rsid w:val="006F7042"/>
  </w:style>
  <w:style w:type="character" w:customStyle="1" w:styleId="WW8Num5z7">
    <w:name w:val="WW8Num5z7"/>
    <w:uiPriority w:val="99"/>
    <w:qFormat/>
    <w:rsid w:val="006F7042"/>
  </w:style>
  <w:style w:type="character" w:customStyle="1" w:styleId="WW8Num5z8">
    <w:name w:val="WW8Num5z8"/>
    <w:uiPriority w:val="99"/>
    <w:qFormat/>
    <w:rsid w:val="006F7042"/>
  </w:style>
  <w:style w:type="character" w:customStyle="1" w:styleId="WW8Num6z1">
    <w:name w:val="WW8Num6z1"/>
    <w:uiPriority w:val="99"/>
    <w:qFormat/>
    <w:rsid w:val="006F7042"/>
  </w:style>
  <w:style w:type="character" w:customStyle="1" w:styleId="WW8Num6z2">
    <w:name w:val="WW8Num6z2"/>
    <w:uiPriority w:val="99"/>
    <w:qFormat/>
    <w:rsid w:val="006F7042"/>
  </w:style>
  <w:style w:type="character" w:customStyle="1" w:styleId="WW8Num6z3">
    <w:name w:val="WW8Num6z3"/>
    <w:uiPriority w:val="99"/>
    <w:qFormat/>
    <w:rsid w:val="006F7042"/>
  </w:style>
  <w:style w:type="character" w:customStyle="1" w:styleId="WW8Num6z4">
    <w:name w:val="WW8Num6z4"/>
    <w:uiPriority w:val="99"/>
    <w:qFormat/>
    <w:rsid w:val="006F7042"/>
  </w:style>
  <w:style w:type="character" w:customStyle="1" w:styleId="WW8Num6z5">
    <w:name w:val="WW8Num6z5"/>
    <w:uiPriority w:val="99"/>
    <w:qFormat/>
    <w:rsid w:val="006F7042"/>
  </w:style>
  <w:style w:type="character" w:customStyle="1" w:styleId="WW8Num6z6">
    <w:name w:val="WW8Num6z6"/>
    <w:uiPriority w:val="99"/>
    <w:qFormat/>
    <w:rsid w:val="006F7042"/>
  </w:style>
  <w:style w:type="character" w:customStyle="1" w:styleId="WW8Num6z7">
    <w:name w:val="WW8Num6z7"/>
    <w:uiPriority w:val="99"/>
    <w:qFormat/>
    <w:rsid w:val="006F7042"/>
  </w:style>
  <w:style w:type="character" w:customStyle="1" w:styleId="WW8Num6z8">
    <w:name w:val="WW8Num6z8"/>
    <w:uiPriority w:val="99"/>
    <w:qFormat/>
    <w:rsid w:val="006F7042"/>
  </w:style>
  <w:style w:type="character" w:customStyle="1" w:styleId="WW8Num7z1">
    <w:name w:val="WW8Num7z1"/>
    <w:uiPriority w:val="99"/>
    <w:qFormat/>
    <w:rsid w:val="006F7042"/>
  </w:style>
  <w:style w:type="character" w:customStyle="1" w:styleId="WW8Num7z2">
    <w:name w:val="WW8Num7z2"/>
    <w:uiPriority w:val="99"/>
    <w:qFormat/>
    <w:rsid w:val="006F7042"/>
  </w:style>
  <w:style w:type="character" w:customStyle="1" w:styleId="WW8Num7z3">
    <w:name w:val="WW8Num7z3"/>
    <w:uiPriority w:val="99"/>
    <w:qFormat/>
    <w:rsid w:val="006F7042"/>
  </w:style>
  <w:style w:type="character" w:customStyle="1" w:styleId="WW8Num7z4">
    <w:name w:val="WW8Num7z4"/>
    <w:uiPriority w:val="99"/>
    <w:qFormat/>
    <w:rsid w:val="006F7042"/>
  </w:style>
  <w:style w:type="character" w:customStyle="1" w:styleId="WW8Num7z5">
    <w:name w:val="WW8Num7z5"/>
    <w:uiPriority w:val="99"/>
    <w:qFormat/>
    <w:rsid w:val="006F7042"/>
  </w:style>
  <w:style w:type="character" w:customStyle="1" w:styleId="WW8Num7z6">
    <w:name w:val="WW8Num7z6"/>
    <w:uiPriority w:val="99"/>
    <w:qFormat/>
    <w:rsid w:val="006F7042"/>
  </w:style>
  <w:style w:type="character" w:customStyle="1" w:styleId="WW8Num7z7">
    <w:name w:val="WW8Num7z7"/>
    <w:uiPriority w:val="99"/>
    <w:qFormat/>
    <w:rsid w:val="006F7042"/>
  </w:style>
  <w:style w:type="character" w:customStyle="1" w:styleId="WW8Num7z8">
    <w:name w:val="WW8Num7z8"/>
    <w:uiPriority w:val="99"/>
    <w:qFormat/>
    <w:rsid w:val="006F7042"/>
  </w:style>
  <w:style w:type="character" w:customStyle="1" w:styleId="WW8Num8z1">
    <w:name w:val="WW8Num8z1"/>
    <w:uiPriority w:val="99"/>
    <w:qFormat/>
    <w:rsid w:val="006F7042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6F7042"/>
  </w:style>
  <w:style w:type="character" w:customStyle="1" w:styleId="WW8Num8z3">
    <w:name w:val="WW8Num8z3"/>
    <w:uiPriority w:val="99"/>
    <w:qFormat/>
    <w:rsid w:val="006F7042"/>
  </w:style>
  <w:style w:type="character" w:customStyle="1" w:styleId="WW8Num8z4">
    <w:name w:val="WW8Num8z4"/>
    <w:uiPriority w:val="99"/>
    <w:qFormat/>
    <w:rsid w:val="006F7042"/>
  </w:style>
  <w:style w:type="character" w:customStyle="1" w:styleId="WW8Num8z5">
    <w:name w:val="WW8Num8z5"/>
    <w:uiPriority w:val="99"/>
    <w:qFormat/>
    <w:rsid w:val="006F7042"/>
  </w:style>
  <w:style w:type="character" w:customStyle="1" w:styleId="WW8Num8z6">
    <w:name w:val="WW8Num8z6"/>
    <w:uiPriority w:val="99"/>
    <w:qFormat/>
    <w:rsid w:val="006F7042"/>
  </w:style>
  <w:style w:type="character" w:customStyle="1" w:styleId="WW8Num8z7">
    <w:name w:val="WW8Num8z7"/>
    <w:uiPriority w:val="99"/>
    <w:qFormat/>
    <w:rsid w:val="006F7042"/>
  </w:style>
  <w:style w:type="character" w:customStyle="1" w:styleId="WW8Num8z8">
    <w:name w:val="WW8Num8z8"/>
    <w:uiPriority w:val="99"/>
    <w:qFormat/>
    <w:rsid w:val="006F7042"/>
  </w:style>
  <w:style w:type="character" w:customStyle="1" w:styleId="WW8Num10z1">
    <w:name w:val="WW8Num10z1"/>
    <w:uiPriority w:val="99"/>
    <w:qFormat/>
    <w:rsid w:val="006F7042"/>
  </w:style>
  <w:style w:type="character" w:customStyle="1" w:styleId="WW8Num10z2">
    <w:name w:val="WW8Num10z2"/>
    <w:uiPriority w:val="99"/>
    <w:qFormat/>
    <w:rsid w:val="006F7042"/>
  </w:style>
  <w:style w:type="character" w:customStyle="1" w:styleId="WW8Num10z3">
    <w:name w:val="WW8Num10z3"/>
    <w:uiPriority w:val="99"/>
    <w:qFormat/>
    <w:rsid w:val="006F7042"/>
  </w:style>
  <w:style w:type="character" w:customStyle="1" w:styleId="WW8Num10z4">
    <w:name w:val="WW8Num10z4"/>
    <w:uiPriority w:val="99"/>
    <w:qFormat/>
    <w:rsid w:val="006F7042"/>
  </w:style>
  <w:style w:type="character" w:customStyle="1" w:styleId="WW8Num10z5">
    <w:name w:val="WW8Num10z5"/>
    <w:uiPriority w:val="99"/>
    <w:qFormat/>
    <w:rsid w:val="006F7042"/>
  </w:style>
  <w:style w:type="character" w:customStyle="1" w:styleId="WW8Num10z6">
    <w:name w:val="WW8Num10z6"/>
    <w:uiPriority w:val="99"/>
    <w:qFormat/>
    <w:rsid w:val="006F7042"/>
  </w:style>
  <w:style w:type="character" w:customStyle="1" w:styleId="WW8Num10z7">
    <w:name w:val="WW8Num10z7"/>
    <w:uiPriority w:val="99"/>
    <w:qFormat/>
    <w:rsid w:val="006F7042"/>
  </w:style>
  <w:style w:type="character" w:customStyle="1" w:styleId="WW8Num10z8">
    <w:name w:val="WW8Num10z8"/>
    <w:uiPriority w:val="99"/>
    <w:qFormat/>
    <w:rsid w:val="006F7042"/>
  </w:style>
  <w:style w:type="character" w:customStyle="1" w:styleId="WW8Num11z1">
    <w:name w:val="WW8Num11z1"/>
    <w:uiPriority w:val="99"/>
    <w:qFormat/>
    <w:rsid w:val="006F7042"/>
    <w:rPr>
      <w:sz w:val="20"/>
    </w:rPr>
  </w:style>
  <w:style w:type="character" w:customStyle="1" w:styleId="WW8Num11z2">
    <w:name w:val="WW8Num11z2"/>
    <w:uiPriority w:val="99"/>
    <w:qFormat/>
    <w:rsid w:val="006F7042"/>
  </w:style>
  <w:style w:type="character" w:customStyle="1" w:styleId="WW8Num11z3">
    <w:name w:val="WW8Num11z3"/>
    <w:uiPriority w:val="99"/>
    <w:qFormat/>
    <w:rsid w:val="006F7042"/>
  </w:style>
  <w:style w:type="character" w:customStyle="1" w:styleId="WW8Num11z4">
    <w:name w:val="WW8Num11z4"/>
    <w:uiPriority w:val="99"/>
    <w:qFormat/>
    <w:rsid w:val="006F7042"/>
  </w:style>
  <w:style w:type="character" w:customStyle="1" w:styleId="WW8Num11z5">
    <w:name w:val="WW8Num11z5"/>
    <w:uiPriority w:val="99"/>
    <w:qFormat/>
    <w:rsid w:val="006F7042"/>
  </w:style>
  <w:style w:type="character" w:customStyle="1" w:styleId="WW8Num11z6">
    <w:name w:val="WW8Num11z6"/>
    <w:uiPriority w:val="99"/>
    <w:qFormat/>
    <w:rsid w:val="006F7042"/>
  </w:style>
  <w:style w:type="character" w:customStyle="1" w:styleId="WW8Num11z7">
    <w:name w:val="WW8Num11z7"/>
    <w:uiPriority w:val="99"/>
    <w:qFormat/>
    <w:rsid w:val="006F7042"/>
  </w:style>
  <w:style w:type="character" w:customStyle="1" w:styleId="WW8Num11z8">
    <w:name w:val="WW8Num11z8"/>
    <w:uiPriority w:val="99"/>
    <w:qFormat/>
    <w:rsid w:val="006F7042"/>
  </w:style>
  <w:style w:type="character" w:customStyle="1" w:styleId="WW8Num12z2">
    <w:name w:val="WW8Num12z2"/>
    <w:uiPriority w:val="99"/>
    <w:qFormat/>
    <w:rsid w:val="006F7042"/>
    <w:rPr>
      <w:rFonts w:ascii="Wingdings" w:hAnsi="Wingdings"/>
    </w:rPr>
  </w:style>
  <w:style w:type="character" w:customStyle="1" w:styleId="WW8Num12z3">
    <w:name w:val="WW8Num12z3"/>
    <w:uiPriority w:val="99"/>
    <w:qFormat/>
    <w:rsid w:val="006F7042"/>
    <w:rPr>
      <w:rFonts w:ascii="Symbol" w:hAnsi="Symbol"/>
    </w:rPr>
  </w:style>
  <w:style w:type="character" w:customStyle="1" w:styleId="WW8Num12z4">
    <w:name w:val="WW8Num12z4"/>
    <w:uiPriority w:val="99"/>
    <w:qFormat/>
    <w:rsid w:val="006F7042"/>
    <w:rPr>
      <w:rFonts w:ascii="Courier New" w:hAnsi="Courier New"/>
    </w:rPr>
  </w:style>
  <w:style w:type="character" w:customStyle="1" w:styleId="WW8Num13z1">
    <w:name w:val="WW8Num13z1"/>
    <w:uiPriority w:val="99"/>
    <w:qFormat/>
    <w:rsid w:val="006F7042"/>
  </w:style>
  <w:style w:type="character" w:customStyle="1" w:styleId="WW8Num13z2">
    <w:name w:val="WW8Num13z2"/>
    <w:uiPriority w:val="99"/>
    <w:qFormat/>
    <w:rsid w:val="006F7042"/>
  </w:style>
  <w:style w:type="character" w:customStyle="1" w:styleId="WW8Num13z3">
    <w:name w:val="WW8Num13z3"/>
    <w:uiPriority w:val="99"/>
    <w:qFormat/>
    <w:rsid w:val="006F7042"/>
  </w:style>
  <w:style w:type="character" w:customStyle="1" w:styleId="WW8Num13z4">
    <w:name w:val="WW8Num13z4"/>
    <w:uiPriority w:val="99"/>
    <w:qFormat/>
    <w:rsid w:val="006F7042"/>
  </w:style>
  <w:style w:type="character" w:customStyle="1" w:styleId="WW8Num13z5">
    <w:name w:val="WW8Num13z5"/>
    <w:uiPriority w:val="99"/>
    <w:qFormat/>
    <w:rsid w:val="006F7042"/>
  </w:style>
  <w:style w:type="character" w:customStyle="1" w:styleId="WW8Num13z6">
    <w:name w:val="WW8Num13z6"/>
    <w:uiPriority w:val="99"/>
    <w:qFormat/>
    <w:rsid w:val="006F7042"/>
  </w:style>
  <w:style w:type="character" w:customStyle="1" w:styleId="WW8Num13z7">
    <w:name w:val="WW8Num13z7"/>
    <w:uiPriority w:val="99"/>
    <w:qFormat/>
    <w:rsid w:val="006F7042"/>
  </w:style>
  <w:style w:type="character" w:customStyle="1" w:styleId="WW8Num13z8">
    <w:name w:val="WW8Num13z8"/>
    <w:uiPriority w:val="99"/>
    <w:qFormat/>
    <w:rsid w:val="006F7042"/>
  </w:style>
  <w:style w:type="character" w:customStyle="1" w:styleId="WW8Num14z1">
    <w:name w:val="WW8Num14z1"/>
    <w:uiPriority w:val="99"/>
    <w:qFormat/>
    <w:rsid w:val="006F7042"/>
  </w:style>
  <w:style w:type="character" w:customStyle="1" w:styleId="WW8Num14z2">
    <w:name w:val="WW8Num14z2"/>
    <w:uiPriority w:val="99"/>
    <w:qFormat/>
    <w:rsid w:val="006F7042"/>
  </w:style>
  <w:style w:type="character" w:customStyle="1" w:styleId="WW8Num14z3">
    <w:name w:val="WW8Num14z3"/>
    <w:uiPriority w:val="99"/>
    <w:qFormat/>
    <w:rsid w:val="006F7042"/>
  </w:style>
  <w:style w:type="character" w:customStyle="1" w:styleId="WW8Num14z4">
    <w:name w:val="WW8Num14z4"/>
    <w:uiPriority w:val="99"/>
    <w:qFormat/>
    <w:rsid w:val="006F7042"/>
  </w:style>
  <w:style w:type="character" w:customStyle="1" w:styleId="WW8Num14z5">
    <w:name w:val="WW8Num14z5"/>
    <w:uiPriority w:val="99"/>
    <w:qFormat/>
    <w:rsid w:val="006F7042"/>
  </w:style>
  <w:style w:type="character" w:customStyle="1" w:styleId="WW8Num14z6">
    <w:name w:val="WW8Num14z6"/>
    <w:uiPriority w:val="99"/>
    <w:qFormat/>
    <w:rsid w:val="006F7042"/>
  </w:style>
  <w:style w:type="character" w:customStyle="1" w:styleId="WW8Num14z7">
    <w:name w:val="WW8Num14z7"/>
    <w:uiPriority w:val="99"/>
    <w:qFormat/>
    <w:rsid w:val="006F7042"/>
  </w:style>
  <w:style w:type="character" w:customStyle="1" w:styleId="WW8Num14z8">
    <w:name w:val="WW8Num14z8"/>
    <w:uiPriority w:val="99"/>
    <w:qFormat/>
    <w:rsid w:val="006F7042"/>
  </w:style>
  <w:style w:type="character" w:customStyle="1" w:styleId="WW8Num15z1">
    <w:name w:val="WW8Num15z1"/>
    <w:uiPriority w:val="99"/>
    <w:qFormat/>
    <w:rsid w:val="006F7042"/>
  </w:style>
  <w:style w:type="character" w:customStyle="1" w:styleId="WW8Num15z2">
    <w:name w:val="WW8Num15z2"/>
    <w:uiPriority w:val="99"/>
    <w:qFormat/>
    <w:rsid w:val="006F7042"/>
  </w:style>
  <w:style w:type="character" w:customStyle="1" w:styleId="WW8Num15z3">
    <w:name w:val="WW8Num15z3"/>
    <w:uiPriority w:val="99"/>
    <w:qFormat/>
    <w:rsid w:val="006F7042"/>
  </w:style>
  <w:style w:type="character" w:customStyle="1" w:styleId="WW8Num15z4">
    <w:name w:val="WW8Num15z4"/>
    <w:uiPriority w:val="99"/>
    <w:qFormat/>
    <w:rsid w:val="006F7042"/>
  </w:style>
  <w:style w:type="character" w:customStyle="1" w:styleId="WW8Num15z5">
    <w:name w:val="WW8Num15z5"/>
    <w:uiPriority w:val="99"/>
    <w:qFormat/>
    <w:rsid w:val="006F7042"/>
  </w:style>
  <w:style w:type="character" w:customStyle="1" w:styleId="WW8Num15z6">
    <w:name w:val="WW8Num15z6"/>
    <w:uiPriority w:val="99"/>
    <w:qFormat/>
    <w:rsid w:val="006F7042"/>
  </w:style>
  <w:style w:type="character" w:customStyle="1" w:styleId="WW8Num15z7">
    <w:name w:val="WW8Num15z7"/>
    <w:uiPriority w:val="99"/>
    <w:qFormat/>
    <w:rsid w:val="006F7042"/>
  </w:style>
  <w:style w:type="character" w:customStyle="1" w:styleId="WW8Num15z8">
    <w:name w:val="WW8Num15z8"/>
    <w:uiPriority w:val="99"/>
    <w:qFormat/>
    <w:rsid w:val="006F7042"/>
  </w:style>
  <w:style w:type="character" w:customStyle="1" w:styleId="WW8Num16z1">
    <w:name w:val="WW8Num16z1"/>
    <w:uiPriority w:val="99"/>
    <w:qFormat/>
    <w:rsid w:val="006F7042"/>
  </w:style>
  <w:style w:type="character" w:customStyle="1" w:styleId="WW8Num16z2">
    <w:name w:val="WW8Num16z2"/>
    <w:uiPriority w:val="99"/>
    <w:qFormat/>
    <w:rsid w:val="006F7042"/>
  </w:style>
  <w:style w:type="character" w:customStyle="1" w:styleId="WW8Num16z3">
    <w:name w:val="WW8Num16z3"/>
    <w:uiPriority w:val="99"/>
    <w:qFormat/>
    <w:rsid w:val="006F7042"/>
  </w:style>
  <w:style w:type="character" w:customStyle="1" w:styleId="WW8Num16z4">
    <w:name w:val="WW8Num16z4"/>
    <w:uiPriority w:val="99"/>
    <w:qFormat/>
    <w:rsid w:val="006F7042"/>
  </w:style>
  <w:style w:type="character" w:customStyle="1" w:styleId="WW8Num16z5">
    <w:name w:val="WW8Num16z5"/>
    <w:uiPriority w:val="99"/>
    <w:qFormat/>
    <w:rsid w:val="006F7042"/>
  </w:style>
  <w:style w:type="character" w:customStyle="1" w:styleId="WW8Num16z6">
    <w:name w:val="WW8Num16z6"/>
    <w:uiPriority w:val="99"/>
    <w:qFormat/>
    <w:rsid w:val="006F7042"/>
  </w:style>
  <w:style w:type="character" w:customStyle="1" w:styleId="WW8Num16z7">
    <w:name w:val="WW8Num16z7"/>
    <w:uiPriority w:val="99"/>
    <w:qFormat/>
    <w:rsid w:val="006F7042"/>
  </w:style>
  <w:style w:type="character" w:customStyle="1" w:styleId="WW8Num16z8">
    <w:name w:val="WW8Num16z8"/>
    <w:uiPriority w:val="99"/>
    <w:qFormat/>
    <w:rsid w:val="006F7042"/>
  </w:style>
  <w:style w:type="character" w:customStyle="1" w:styleId="affffffff1">
    <w:name w:val="Символ нумерации"/>
    <w:uiPriority w:val="99"/>
    <w:qFormat/>
    <w:rsid w:val="006F7042"/>
  </w:style>
  <w:style w:type="paragraph" w:customStyle="1" w:styleId="1ffff3">
    <w:name w:val="Название1"/>
    <w:basedOn w:val="a2"/>
    <w:uiPriority w:val="99"/>
    <w:qFormat/>
    <w:rsid w:val="006F7042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6F7042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6F7042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6F7042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6F7042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6F7042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6F7042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6F7042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6F7042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6F7042"/>
    <w:rPr>
      <w:sz w:val="24"/>
    </w:rPr>
  </w:style>
  <w:style w:type="character" w:customStyle="1" w:styleId="501">
    <w:name w:val="Знак Знак501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6F7042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6F7042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6F7042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6F7042"/>
    <w:rPr>
      <w:rFonts w:cs="Times New Roman"/>
    </w:rPr>
  </w:style>
  <w:style w:type="character" w:customStyle="1" w:styleId="Heading12">
    <w:name w:val="Heading 12 Знак Знак"/>
    <w:uiPriority w:val="99"/>
    <w:qFormat/>
    <w:rsid w:val="006F7042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6F704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6F7042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6F7042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6F7042"/>
    <w:rPr>
      <w:lang w:eastAsia="en-US"/>
    </w:rPr>
  </w:style>
  <w:style w:type="character" w:customStyle="1" w:styleId="225">
    <w:name w:val="Заголовок 2 Знак2"/>
    <w:uiPriority w:val="99"/>
    <w:qFormat/>
    <w:rsid w:val="006F7042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6F7042"/>
    <w:rPr>
      <w:sz w:val="24"/>
    </w:rPr>
  </w:style>
  <w:style w:type="paragraph" w:customStyle="1" w:styleId="paragraf2">
    <w:name w:val="paragraf2"/>
    <w:basedOn w:val="a2"/>
    <w:uiPriority w:val="99"/>
    <w:qFormat/>
    <w:rsid w:val="006F7042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6F7042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6F7042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6F7042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6F7042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6F7042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6F7042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6F7042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6F7042"/>
    <w:rPr>
      <w:color w:val="auto"/>
    </w:rPr>
  </w:style>
  <w:style w:type="paragraph" w:customStyle="1" w:styleId="affffffff3">
    <w:name w:val="Обычный.Нормальный"/>
    <w:uiPriority w:val="99"/>
    <w:qFormat/>
    <w:rsid w:val="006F7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6F7042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6F7042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6F7042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6F7042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6F7042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6F7042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6F7042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6F7042"/>
    <w:rPr>
      <w:i/>
    </w:rPr>
  </w:style>
  <w:style w:type="character" w:customStyle="1" w:styleId="font2">
    <w:name w:val="font2"/>
    <w:uiPriority w:val="99"/>
    <w:qFormat/>
    <w:rsid w:val="006F7042"/>
  </w:style>
  <w:style w:type="character" w:customStyle="1" w:styleId="keyworddef1">
    <w:name w:val="keyword_def1"/>
    <w:uiPriority w:val="99"/>
    <w:qFormat/>
    <w:rsid w:val="006F7042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6F7042"/>
    <w:rPr>
      <w:b/>
    </w:rPr>
  </w:style>
  <w:style w:type="paragraph" w:customStyle="1" w:styleId="affffffff5">
    <w:name w:val="Текст документа"/>
    <w:basedOn w:val="a2"/>
    <w:uiPriority w:val="99"/>
    <w:qFormat/>
    <w:rsid w:val="006F7042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6F7042"/>
    <w:rPr>
      <w:i/>
    </w:rPr>
  </w:style>
  <w:style w:type="paragraph" w:customStyle="1" w:styleId="Style164">
    <w:name w:val="Style164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6F7042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6F7042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6F7042"/>
    <w:rPr>
      <w:i/>
    </w:rPr>
  </w:style>
  <w:style w:type="paragraph" w:customStyle="1" w:styleId="68">
    <w:name w:val="Обычный (веб)6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6F7042"/>
  </w:style>
  <w:style w:type="character" w:customStyle="1" w:styleId="pav31">
    <w:name w:val="pav31"/>
    <w:uiPriority w:val="99"/>
    <w:qFormat/>
    <w:rsid w:val="006F7042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6F7042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6F7042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6F7042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6F7042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6F7042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6F7042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6F7042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6F7042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6F7042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6F7042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6F7042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6F7042"/>
  </w:style>
  <w:style w:type="character" w:customStyle="1" w:styleId="fontstyle160">
    <w:name w:val="fontstyle16"/>
    <w:uiPriority w:val="99"/>
    <w:qFormat/>
    <w:rsid w:val="006F7042"/>
  </w:style>
  <w:style w:type="character" w:customStyle="1" w:styleId="noprint">
    <w:name w:val="noprint"/>
    <w:uiPriority w:val="99"/>
    <w:qFormat/>
    <w:rsid w:val="006F7042"/>
  </w:style>
  <w:style w:type="paragraph" w:customStyle="1" w:styleId="center">
    <w:name w:val="cente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6F7042"/>
  </w:style>
  <w:style w:type="character" w:customStyle="1" w:styleId="Typewriter">
    <w:name w:val="Typewriter"/>
    <w:uiPriority w:val="99"/>
    <w:qFormat/>
    <w:rsid w:val="006F7042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6F7042"/>
  </w:style>
  <w:style w:type="character" w:customStyle="1" w:styleId="texample">
    <w:name w:val="texample"/>
    <w:uiPriority w:val="99"/>
    <w:qFormat/>
    <w:rsid w:val="006F7042"/>
  </w:style>
  <w:style w:type="character" w:customStyle="1" w:styleId="sentence">
    <w:name w:val="sentence"/>
    <w:uiPriority w:val="99"/>
    <w:qFormat/>
    <w:rsid w:val="006F7042"/>
  </w:style>
  <w:style w:type="character" w:customStyle="1" w:styleId="input">
    <w:name w:val="input"/>
    <w:uiPriority w:val="99"/>
    <w:qFormat/>
    <w:rsid w:val="006F7042"/>
  </w:style>
  <w:style w:type="character" w:customStyle="1" w:styleId="xmlemitalic">
    <w:name w:val="xml_em_italic"/>
    <w:uiPriority w:val="99"/>
    <w:qFormat/>
    <w:rsid w:val="006F7042"/>
  </w:style>
  <w:style w:type="character" w:customStyle="1" w:styleId="serp-urlitem">
    <w:name w:val="serp-url__item"/>
    <w:uiPriority w:val="99"/>
    <w:qFormat/>
    <w:rsid w:val="006F7042"/>
  </w:style>
  <w:style w:type="character" w:customStyle="1" w:styleId="1ffff9">
    <w:name w:val="Гиперссылка1"/>
    <w:uiPriority w:val="99"/>
    <w:qFormat/>
    <w:rsid w:val="006F7042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6F7042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6F7042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6F7042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6F7042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6F7042"/>
  </w:style>
  <w:style w:type="character" w:customStyle="1" w:styleId="zagl">
    <w:name w:val="zagl"/>
    <w:uiPriority w:val="99"/>
    <w:qFormat/>
    <w:rsid w:val="006F7042"/>
  </w:style>
  <w:style w:type="character" w:customStyle="1" w:styleId="FontStyle135">
    <w:name w:val="Font Style135"/>
    <w:uiPriority w:val="99"/>
    <w:qFormat/>
    <w:rsid w:val="006F7042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6F7042"/>
    <w:rPr>
      <w:vanish/>
    </w:rPr>
  </w:style>
  <w:style w:type="character" w:customStyle="1" w:styleId="butback">
    <w:name w:val="butback"/>
    <w:uiPriority w:val="99"/>
    <w:qFormat/>
    <w:rsid w:val="006F7042"/>
  </w:style>
  <w:style w:type="character" w:customStyle="1" w:styleId="3f8">
    <w:name w:val="Основной текст Знак Знак3"/>
    <w:uiPriority w:val="99"/>
    <w:locked/>
    <w:rsid w:val="006F7042"/>
    <w:rPr>
      <w:sz w:val="24"/>
      <w:lang w:val="ru-RU" w:eastAsia="ru-RU"/>
    </w:rPr>
  </w:style>
  <w:style w:type="character" w:customStyle="1" w:styleId="a30">
    <w:name w:val="a3"/>
    <w:uiPriority w:val="99"/>
    <w:qFormat/>
    <w:rsid w:val="006F7042"/>
  </w:style>
  <w:style w:type="character" w:customStyle="1" w:styleId="formula">
    <w:name w:val="formula"/>
    <w:uiPriority w:val="99"/>
    <w:qFormat/>
    <w:rsid w:val="006F7042"/>
  </w:style>
  <w:style w:type="character" w:customStyle="1" w:styleId="style170">
    <w:name w:val="style17"/>
    <w:uiPriority w:val="99"/>
    <w:qFormat/>
    <w:rsid w:val="006F7042"/>
  </w:style>
  <w:style w:type="character" w:customStyle="1" w:styleId="texhtml">
    <w:name w:val="texhtml"/>
    <w:uiPriority w:val="99"/>
    <w:qFormat/>
    <w:rsid w:val="006F7042"/>
  </w:style>
  <w:style w:type="character" w:customStyle="1" w:styleId="style230">
    <w:name w:val="style23"/>
    <w:uiPriority w:val="99"/>
    <w:qFormat/>
    <w:rsid w:val="006F7042"/>
  </w:style>
  <w:style w:type="character" w:customStyle="1" w:styleId="BodyTextChar1">
    <w:name w:val="Body Text Char1"/>
    <w:uiPriority w:val="99"/>
    <w:qFormat/>
    <w:locked/>
    <w:rsid w:val="006F7042"/>
    <w:rPr>
      <w:sz w:val="24"/>
      <w:lang w:eastAsia="ru-RU"/>
    </w:rPr>
  </w:style>
  <w:style w:type="character" w:customStyle="1" w:styleId="FontStyle29">
    <w:name w:val="Font Style29"/>
    <w:uiPriority w:val="99"/>
    <w:qFormat/>
    <w:rsid w:val="006F7042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6F7042"/>
  </w:style>
  <w:style w:type="character" w:customStyle="1" w:styleId="answer-source">
    <w:name w:val="answer-source"/>
    <w:uiPriority w:val="99"/>
    <w:qFormat/>
    <w:rsid w:val="006F7042"/>
  </w:style>
  <w:style w:type="character" w:customStyle="1" w:styleId="reftag">
    <w:name w:val="reftag"/>
    <w:uiPriority w:val="99"/>
    <w:qFormat/>
    <w:rsid w:val="006F7042"/>
  </w:style>
  <w:style w:type="character" w:customStyle="1" w:styleId="tgc">
    <w:name w:val="_tgc"/>
    <w:uiPriority w:val="99"/>
    <w:qFormat/>
    <w:rsid w:val="006F7042"/>
  </w:style>
  <w:style w:type="paragraph" w:customStyle="1" w:styleId="Style134">
    <w:name w:val="Style134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6F7042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6F7042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6F7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6F7042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6F7042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6F7042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6F7042"/>
  </w:style>
  <w:style w:type="character" w:customStyle="1" w:styleId="s13">
    <w:name w:val="s13"/>
    <w:uiPriority w:val="99"/>
    <w:qFormat/>
    <w:rsid w:val="006F7042"/>
  </w:style>
  <w:style w:type="paragraph" w:customStyle="1" w:styleId="p29">
    <w:name w:val="p29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6F7042"/>
  </w:style>
  <w:style w:type="character" w:customStyle="1" w:styleId="s15">
    <w:name w:val="s15"/>
    <w:uiPriority w:val="99"/>
    <w:qFormat/>
    <w:rsid w:val="006F7042"/>
  </w:style>
  <w:style w:type="paragraph" w:customStyle="1" w:styleId="p33">
    <w:name w:val="p33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6F7042"/>
  </w:style>
  <w:style w:type="paragraph" w:customStyle="1" w:styleId="p25">
    <w:name w:val="p25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6F7042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6F7042"/>
    <w:rPr>
      <w:sz w:val="24"/>
    </w:rPr>
  </w:style>
  <w:style w:type="character" w:customStyle="1" w:styleId="1ffffb">
    <w:name w:val="Красная строка Знак1"/>
    <w:uiPriority w:val="99"/>
    <w:qFormat/>
    <w:rsid w:val="006F7042"/>
    <w:rPr>
      <w:sz w:val="24"/>
    </w:rPr>
  </w:style>
  <w:style w:type="character" w:customStyle="1" w:styleId="2610">
    <w:name w:val="Знак Знак261"/>
    <w:uiPriority w:val="99"/>
    <w:qFormat/>
    <w:rsid w:val="006F7042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6F7042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6F7042"/>
    <w:rPr>
      <w:rFonts w:cs="Times New Roman"/>
    </w:rPr>
  </w:style>
  <w:style w:type="character" w:customStyle="1" w:styleId="2112">
    <w:name w:val="Цитата 2 Знак11"/>
    <w:uiPriority w:val="99"/>
    <w:qFormat/>
    <w:rsid w:val="006F7042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6F7042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6F7042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6F7042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6F7042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6F7042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6F7042"/>
    <w:rPr>
      <w:sz w:val="24"/>
    </w:rPr>
  </w:style>
  <w:style w:type="character" w:customStyle="1" w:styleId="613">
    <w:name w:val="Знак6 Знак Знак1"/>
    <w:uiPriority w:val="99"/>
    <w:qFormat/>
    <w:rsid w:val="006F7042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6F7042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6F7042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6F7042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6F7042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6F7042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6F7042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6F7042"/>
    <w:rPr>
      <w:rFonts w:cs="Times New Roman"/>
    </w:rPr>
  </w:style>
  <w:style w:type="paragraph" w:customStyle="1" w:styleId="p21">
    <w:name w:val="p2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6F7042"/>
    <w:rPr>
      <w:color w:val="2C437A"/>
      <w:u w:val="none"/>
    </w:rPr>
  </w:style>
  <w:style w:type="character" w:customStyle="1" w:styleId="700">
    <w:name w:val="Знак Знак70"/>
    <w:uiPriority w:val="99"/>
    <w:qFormat/>
    <w:rsid w:val="006F7042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6F7042"/>
    <w:rPr>
      <w:b/>
      <w:sz w:val="28"/>
    </w:rPr>
  </w:style>
  <w:style w:type="character" w:customStyle="1" w:styleId="680">
    <w:name w:val="Знак Знак68"/>
    <w:uiPriority w:val="99"/>
    <w:qFormat/>
    <w:rsid w:val="006F7042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6F7042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6F7042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6F7042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6F7042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6F70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6F7042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6F7042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6F7042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6F7042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6F7042"/>
    <w:rPr>
      <w:shd w:val="clear" w:color="auto" w:fill="FFFFFF"/>
    </w:rPr>
  </w:style>
  <w:style w:type="paragraph" w:customStyle="1" w:styleId="WW-Normal">
    <w:name w:val="WW-Normal"/>
    <w:uiPriority w:val="99"/>
    <w:qFormat/>
    <w:rsid w:val="006F7042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6F7042"/>
    <w:rPr>
      <w:color w:val="000000"/>
      <w:sz w:val="20"/>
    </w:rPr>
  </w:style>
  <w:style w:type="character" w:customStyle="1" w:styleId="A31">
    <w:name w:val="A3"/>
    <w:uiPriority w:val="99"/>
    <w:qFormat/>
    <w:rsid w:val="006F7042"/>
    <w:rPr>
      <w:b/>
      <w:color w:val="000000"/>
      <w:sz w:val="30"/>
    </w:rPr>
  </w:style>
  <w:style w:type="character" w:customStyle="1" w:styleId="para6">
    <w:name w:val="para6"/>
    <w:uiPriority w:val="99"/>
    <w:qFormat/>
    <w:rsid w:val="006F7042"/>
  </w:style>
  <w:style w:type="character" w:customStyle="1" w:styleId="affffffff9">
    <w:name w:val="Абзац списка Знак"/>
    <w:link w:val="5a"/>
    <w:uiPriority w:val="34"/>
    <w:qFormat/>
    <w:locked/>
    <w:rsid w:val="006F7042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6F7042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6F7042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6F7042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6F7042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6F7042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6F7042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6F7042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6F7042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6F7042"/>
    <w:rPr>
      <w:color w:val="808080"/>
    </w:rPr>
  </w:style>
  <w:style w:type="paragraph" w:customStyle="1" w:styleId="small">
    <w:name w:val="small"/>
    <w:basedOn w:val="a2"/>
    <w:uiPriority w:val="99"/>
    <w:qFormat/>
    <w:rsid w:val="006F7042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6F7042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6F7042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6F7042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6F7042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6F7042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6F7042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6F7042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6F7042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6F7042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6F7042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6F7042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6F7042"/>
  </w:style>
  <w:style w:type="paragraph" w:customStyle="1" w:styleId="affffffffc">
    <w:name w:val="_Обычный"/>
    <w:basedOn w:val="a2"/>
    <w:uiPriority w:val="99"/>
    <w:qFormat/>
    <w:rsid w:val="006F70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6F7042"/>
  </w:style>
  <w:style w:type="paragraph" w:customStyle="1" w:styleId="1270">
    <w:name w:val="Стиль по ширине Первая строка:  127 см"/>
    <w:basedOn w:val="a2"/>
    <w:uiPriority w:val="99"/>
    <w:qFormat/>
    <w:rsid w:val="006F7042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6F7042"/>
    <w:rPr>
      <w:rFonts w:cs="Times New Roman"/>
    </w:rPr>
  </w:style>
  <w:style w:type="character" w:customStyle="1" w:styleId="hl">
    <w:name w:val="hl"/>
    <w:uiPriority w:val="99"/>
    <w:qFormat/>
    <w:rsid w:val="006F7042"/>
  </w:style>
  <w:style w:type="paragraph" w:customStyle="1" w:styleId="book">
    <w:name w:val="book"/>
    <w:basedOn w:val="a2"/>
    <w:uiPriority w:val="99"/>
    <w:qFormat/>
    <w:rsid w:val="006F7042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6F7042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6F7042"/>
  </w:style>
  <w:style w:type="paragraph" w:customStyle="1" w:styleId="12a">
    <w:name w:val="стиль12"/>
    <w:basedOn w:val="a2"/>
    <w:uiPriority w:val="99"/>
    <w:qFormat/>
    <w:rsid w:val="006F7042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6F7042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6F7042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6F7042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6F7042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6F7042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6F7042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6F7042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6F7042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6F7042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6F7042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6F7042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6F7042"/>
    <w:rPr>
      <w:rFonts w:ascii="Wingdings" w:hAnsi="Wingdings"/>
    </w:rPr>
  </w:style>
  <w:style w:type="character" w:customStyle="1" w:styleId="WW8Num3z2">
    <w:name w:val="WW8Num3z2"/>
    <w:uiPriority w:val="99"/>
    <w:qFormat/>
    <w:rsid w:val="006F7042"/>
    <w:rPr>
      <w:rFonts w:ascii="Wingdings" w:hAnsi="Wingdings"/>
    </w:rPr>
  </w:style>
  <w:style w:type="character" w:customStyle="1" w:styleId="WW8Num3z3">
    <w:name w:val="WW8Num3z3"/>
    <w:uiPriority w:val="99"/>
    <w:qFormat/>
    <w:rsid w:val="006F7042"/>
    <w:rPr>
      <w:rFonts w:ascii="Symbol" w:hAnsi="Symbol"/>
    </w:rPr>
  </w:style>
  <w:style w:type="character" w:customStyle="1" w:styleId="WW8Num12z1">
    <w:name w:val="WW8Num12z1"/>
    <w:uiPriority w:val="99"/>
    <w:qFormat/>
    <w:rsid w:val="006F7042"/>
    <w:rPr>
      <w:b/>
    </w:rPr>
  </w:style>
  <w:style w:type="character" w:customStyle="1" w:styleId="WW8Num12z5">
    <w:name w:val="WW8Num12z5"/>
    <w:uiPriority w:val="99"/>
    <w:qFormat/>
    <w:rsid w:val="006F7042"/>
  </w:style>
  <w:style w:type="character" w:customStyle="1" w:styleId="WW8Num12z6">
    <w:name w:val="WW8Num12z6"/>
    <w:uiPriority w:val="99"/>
    <w:qFormat/>
    <w:rsid w:val="006F7042"/>
  </w:style>
  <w:style w:type="character" w:customStyle="1" w:styleId="WW8Num12z7">
    <w:name w:val="WW8Num12z7"/>
    <w:uiPriority w:val="99"/>
    <w:qFormat/>
    <w:rsid w:val="006F7042"/>
  </w:style>
  <w:style w:type="character" w:customStyle="1" w:styleId="WW8Num12z8">
    <w:name w:val="WW8Num12z8"/>
    <w:uiPriority w:val="99"/>
    <w:qFormat/>
    <w:rsid w:val="006F7042"/>
  </w:style>
  <w:style w:type="character" w:customStyle="1" w:styleId="WW8Num17z2">
    <w:name w:val="WW8Num17z2"/>
    <w:uiPriority w:val="99"/>
    <w:qFormat/>
    <w:rsid w:val="006F7042"/>
  </w:style>
  <w:style w:type="character" w:customStyle="1" w:styleId="WW8Num17z3">
    <w:name w:val="WW8Num17z3"/>
    <w:uiPriority w:val="99"/>
    <w:qFormat/>
    <w:rsid w:val="006F7042"/>
  </w:style>
  <w:style w:type="character" w:customStyle="1" w:styleId="WW8Num17z4">
    <w:name w:val="WW8Num17z4"/>
    <w:uiPriority w:val="99"/>
    <w:qFormat/>
    <w:rsid w:val="006F7042"/>
  </w:style>
  <w:style w:type="character" w:customStyle="1" w:styleId="WW8Num17z5">
    <w:name w:val="WW8Num17z5"/>
    <w:uiPriority w:val="99"/>
    <w:qFormat/>
    <w:rsid w:val="006F7042"/>
  </w:style>
  <w:style w:type="character" w:customStyle="1" w:styleId="WW8Num17z6">
    <w:name w:val="WW8Num17z6"/>
    <w:uiPriority w:val="99"/>
    <w:qFormat/>
    <w:rsid w:val="006F7042"/>
  </w:style>
  <w:style w:type="character" w:customStyle="1" w:styleId="WW8Num17z7">
    <w:name w:val="WW8Num17z7"/>
    <w:uiPriority w:val="99"/>
    <w:qFormat/>
    <w:rsid w:val="006F7042"/>
  </w:style>
  <w:style w:type="character" w:customStyle="1" w:styleId="WW8Num17z8">
    <w:name w:val="WW8Num17z8"/>
    <w:uiPriority w:val="99"/>
    <w:qFormat/>
    <w:rsid w:val="006F7042"/>
  </w:style>
  <w:style w:type="character" w:customStyle="1" w:styleId="WW8Num20z0">
    <w:name w:val="WW8Num20z0"/>
    <w:uiPriority w:val="99"/>
    <w:qFormat/>
    <w:rsid w:val="006F7042"/>
  </w:style>
  <w:style w:type="character" w:customStyle="1" w:styleId="WW8Num21z0">
    <w:name w:val="WW8Num21z0"/>
    <w:uiPriority w:val="99"/>
    <w:qFormat/>
    <w:rsid w:val="006F7042"/>
  </w:style>
  <w:style w:type="character" w:customStyle="1" w:styleId="WW8Num21z1">
    <w:name w:val="WW8Num21z1"/>
    <w:uiPriority w:val="99"/>
    <w:qFormat/>
    <w:rsid w:val="006F7042"/>
  </w:style>
  <w:style w:type="character" w:customStyle="1" w:styleId="WW8Num21z2">
    <w:name w:val="WW8Num21z2"/>
    <w:uiPriority w:val="99"/>
    <w:qFormat/>
    <w:rsid w:val="006F7042"/>
  </w:style>
  <w:style w:type="character" w:customStyle="1" w:styleId="WW8Num21z3">
    <w:name w:val="WW8Num21z3"/>
    <w:uiPriority w:val="99"/>
    <w:qFormat/>
    <w:rsid w:val="006F7042"/>
  </w:style>
  <w:style w:type="character" w:customStyle="1" w:styleId="WW8Num21z4">
    <w:name w:val="WW8Num21z4"/>
    <w:uiPriority w:val="99"/>
    <w:qFormat/>
    <w:rsid w:val="006F7042"/>
  </w:style>
  <w:style w:type="character" w:customStyle="1" w:styleId="WW8Num21z5">
    <w:name w:val="WW8Num21z5"/>
    <w:uiPriority w:val="99"/>
    <w:qFormat/>
    <w:rsid w:val="006F7042"/>
  </w:style>
  <w:style w:type="character" w:customStyle="1" w:styleId="WW8Num21z6">
    <w:name w:val="WW8Num21z6"/>
    <w:uiPriority w:val="99"/>
    <w:qFormat/>
    <w:rsid w:val="006F7042"/>
  </w:style>
  <w:style w:type="character" w:customStyle="1" w:styleId="WW8Num21z7">
    <w:name w:val="WW8Num21z7"/>
    <w:uiPriority w:val="99"/>
    <w:qFormat/>
    <w:rsid w:val="006F7042"/>
  </w:style>
  <w:style w:type="character" w:customStyle="1" w:styleId="WW8Num21z8">
    <w:name w:val="WW8Num21z8"/>
    <w:uiPriority w:val="99"/>
    <w:qFormat/>
    <w:rsid w:val="006F7042"/>
  </w:style>
  <w:style w:type="character" w:customStyle="1" w:styleId="WW8Num22z0">
    <w:name w:val="WW8Num22z0"/>
    <w:uiPriority w:val="99"/>
    <w:qFormat/>
    <w:rsid w:val="006F7042"/>
    <w:rPr>
      <w:rFonts w:ascii="Symbol" w:hAnsi="Symbol"/>
    </w:rPr>
  </w:style>
  <w:style w:type="character" w:customStyle="1" w:styleId="WW8Num22z1">
    <w:name w:val="WW8Num22z1"/>
    <w:uiPriority w:val="99"/>
    <w:qFormat/>
    <w:rsid w:val="006F7042"/>
    <w:rPr>
      <w:rFonts w:ascii="Courier New" w:hAnsi="Courier New"/>
    </w:rPr>
  </w:style>
  <w:style w:type="character" w:customStyle="1" w:styleId="WW8Num22z2">
    <w:name w:val="WW8Num22z2"/>
    <w:uiPriority w:val="99"/>
    <w:qFormat/>
    <w:rsid w:val="006F7042"/>
    <w:rPr>
      <w:rFonts w:ascii="Wingdings" w:hAnsi="Wingdings"/>
    </w:rPr>
  </w:style>
  <w:style w:type="character" w:customStyle="1" w:styleId="WW8Num23z0">
    <w:name w:val="WW8Num23z0"/>
    <w:uiPriority w:val="99"/>
    <w:qFormat/>
    <w:rsid w:val="006F7042"/>
  </w:style>
  <w:style w:type="character" w:customStyle="1" w:styleId="WW8Num23z1">
    <w:name w:val="WW8Num23z1"/>
    <w:uiPriority w:val="99"/>
    <w:qFormat/>
    <w:rsid w:val="006F7042"/>
  </w:style>
  <w:style w:type="character" w:customStyle="1" w:styleId="WW8Num23z2">
    <w:name w:val="WW8Num23z2"/>
    <w:uiPriority w:val="99"/>
    <w:qFormat/>
    <w:rsid w:val="006F7042"/>
  </w:style>
  <w:style w:type="character" w:customStyle="1" w:styleId="WW8Num23z3">
    <w:name w:val="WW8Num23z3"/>
    <w:uiPriority w:val="99"/>
    <w:qFormat/>
    <w:rsid w:val="006F7042"/>
  </w:style>
  <w:style w:type="character" w:customStyle="1" w:styleId="WW8Num23z4">
    <w:name w:val="WW8Num23z4"/>
    <w:uiPriority w:val="99"/>
    <w:qFormat/>
    <w:rsid w:val="006F7042"/>
  </w:style>
  <w:style w:type="character" w:customStyle="1" w:styleId="WW8Num23z5">
    <w:name w:val="WW8Num23z5"/>
    <w:uiPriority w:val="99"/>
    <w:qFormat/>
    <w:rsid w:val="006F7042"/>
  </w:style>
  <w:style w:type="character" w:customStyle="1" w:styleId="WW8Num23z6">
    <w:name w:val="WW8Num23z6"/>
    <w:uiPriority w:val="99"/>
    <w:qFormat/>
    <w:rsid w:val="006F7042"/>
  </w:style>
  <w:style w:type="character" w:customStyle="1" w:styleId="WW8Num23z7">
    <w:name w:val="WW8Num23z7"/>
    <w:uiPriority w:val="99"/>
    <w:qFormat/>
    <w:rsid w:val="006F7042"/>
  </w:style>
  <w:style w:type="character" w:customStyle="1" w:styleId="WW8Num23z8">
    <w:name w:val="WW8Num23z8"/>
    <w:uiPriority w:val="99"/>
    <w:qFormat/>
    <w:rsid w:val="006F7042"/>
  </w:style>
  <w:style w:type="character" w:customStyle="1" w:styleId="WW8Num24z0">
    <w:name w:val="WW8Num24z0"/>
    <w:uiPriority w:val="99"/>
    <w:qFormat/>
    <w:rsid w:val="006F7042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6F7042"/>
    <w:rPr>
      <w:rFonts w:ascii="Courier New" w:hAnsi="Courier New"/>
    </w:rPr>
  </w:style>
  <w:style w:type="character" w:customStyle="1" w:styleId="WW8Num24z2">
    <w:name w:val="WW8Num24z2"/>
    <w:uiPriority w:val="99"/>
    <w:qFormat/>
    <w:rsid w:val="006F7042"/>
    <w:rPr>
      <w:rFonts w:ascii="Wingdings" w:hAnsi="Wingdings"/>
    </w:rPr>
  </w:style>
  <w:style w:type="character" w:customStyle="1" w:styleId="WW8Num24z3">
    <w:name w:val="WW8Num24z3"/>
    <w:uiPriority w:val="99"/>
    <w:qFormat/>
    <w:rsid w:val="006F7042"/>
    <w:rPr>
      <w:rFonts w:ascii="Symbol" w:hAnsi="Symbol"/>
    </w:rPr>
  </w:style>
  <w:style w:type="character" w:customStyle="1" w:styleId="WW8Num25z0">
    <w:name w:val="WW8Num25z0"/>
    <w:uiPriority w:val="99"/>
    <w:qFormat/>
    <w:rsid w:val="006F7042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6F7042"/>
    <w:rPr>
      <w:rFonts w:ascii="Courier New" w:hAnsi="Courier New"/>
    </w:rPr>
  </w:style>
  <w:style w:type="character" w:customStyle="1" w:styleId="WW8Num25z2">
    <w:name w:val="WW8Num25z2"/>
    <w:uiPriority w:val="99"/>
    <w:qFormat/>
    <w:rsid w:val="006F7042"/>
    <w:rPr>
      <w:rFonts w:ascii="Wingdings" w:hAnsi="Wingdings"/>
    </w:rPr>
  </w:style>
  <w:style w:type="character" w:customStyle="1" w:styleId="WW8Num25z3">
    <w:name w:val="WW8Num25z3"/>
    <w:uiPriority w:val="99"/>
    <w:qFormat/>
    <w:rsid w:val="006F7042"/>
    <w:rPr>
      <w:rFonts w:ascii="Symbol" w:hAnsi="Symbol"/>
    </w:rPr>
  </w:style>
  <w:style w:type="character" w:customStyle="1" w:styleId="WW8Num26z0">
    <w:name w:val="WW8Num26z0"/>
    <w:uiPriority w:val="99"/>
    <w:qFormat/>
    <w:rsid w:val="006F7042"/>
    <w:rPr>
      <w:rFonts w:ascii="Symbol" w:hAnsi="Symbol"/>
    </w:rPr>
  </w:style>
  <w:style w:type="character" w:customStyle="1" w:styleId="WW8Num26z1">
    <w:name w:val="WW8Num26z1"/>
    <w:uiPriority w:val="99"/>
    <w:qFormat/>
    <w:rsid w:val="006F7042"/>
    <w:rPr>
      <w:rFonts w:ascii="Courier New" w:hAnsi="Courier New"/>
    </w:rPr>
  </w:style>
  <w:style w:type="character" w:customStyle="1" w:styleId="WW8Num26z2">
    <w:name w:val="WW8Num26z2"/>
    <w:uiPriority w:val="99"/>
    <w:qFormat/>
    <w:rsid w:val="006F7042"/>
    <w:rPr>
      <w:rFonts w:ascii="Wingdings" w:hAnsi="Wingdings"/>
    </w:rPr>
  </w:style>
  <w:style w:type="character" w:customStyle="1" w:styleId="WW8Num27z0">
    <w:name w:val="WW8Num27z0"/>
    <w:uiPriority w:val="99"/>
    <w:qFormat/>
    <w:rsid w:val="006F7042"/>
  </w:style>
  <w:style w:type="character" w:customStyle="1" w:styleId="WW8Num27z1">
    <w:name w:val="WW8Num27z1"/>
    <w:uiPriority w:val="99"/>
    <w:qFormat/>
    <w:rsid w:val="006F7042"/>
  </w:style>
  <w:style w:type="character" w:customStyle="1" w:styleId="WW8Num27z2">
    <w:name w:val="WW8Num27z2"/>
    <w:uiPriority w:val="99"/>
    <w:qFormat/>
    <w:rsid w:val="006F7042"/>
  </w:style>
  <w:style w:type="character" w:customStyle="1" w:styleId="WW8Num27z3">
    <w:name w:val="WW8Num27z3"/>
    <w:uiPriority w:val="99"/>
    <w:qFormat/>
    <w:rsid w:val="006F7042"/>
  </w:style>
  <w:style w:type="character" w:customStyle="1" w:styleId="WW8Num27z4">
    <w:name w:val="WW8Num27z4"/>
    <w:uiPriority w:val="99"/>
    <w:qFormat/>
    <w:rsid w:val="006F7042"/>
  </w:style>
  <w:style w:type="character" w:customStyle="1" w:styleId="WW8Num27z5">
    <w:name w:val="WW8Num27z5"/>
    <w:uiPriority w:val="99"/>
    <w:qFormat/>
    <w:rsid w:val="006F7042"/>
  </w:style>
  <w:style w:type="character" w:customStyle="1" w:styleId="WW8Num27z6">
    <w:name w:val="WW8Num27z6"/>
    <w:uiPriority w:val="99"/>
    <w:qFormat/>
    <w:rsid w:val="006F7042"/>
  </w:style>
  <w:style w:type="character" w:customStyle="1" w:styleId="WW8Num27z7">
    <w:name w:val="WW8Num27z7"/>
    <w:uiPriority w:val="99"/>
    <w:qFormat/>
    <w:rsid w:val="006F7042"/>
  </w:style>
  <w:style w:type="character" w:customStyle="1" w:styleId="WW8Num27z8">
    <w:name w:val="WW8Num27z8"/>
    <w:uiPriority w:val="99"/>
    <w:qFormat/>
    <w:rsid w:val="006F7042"/>
  </w:style>
  <w:style w:type="character" w:customStyle="1" w:styleId="WW8Num28z0">
    <w:name w:val="WW8Num28z0"/>
    <w:uiPriority w:val="99"/>
    <w:qFormat/>
    <w:rsid w:val="006F7042"/>
  </w:style>
  <w:style w:type="character" w:customStyle="1" w:styleId="WW8Num28z1">
    <w:name w:val="WW8Num28z1"/>
    <w:uiPriority w:val="99"/>
    <w:qFormat/>
    <w:rsid w:val="006F7042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6F7042"/>
  </w:style>
  <w:style w:type="character" w:customStyle="1" w:styleId="WW8Num28z3">
    <w:name w:val="WW8Num28z3"/>
    <w:uiPriority w:val="99"/>
    <w:qFormat/>
    <w:rsid w:val="006F7042"/>
  </w:style>
  <w:style w:type="character" w:customStyle="1" w:styleId="WW8Num28z4">
    <w:name w:val="WW8Num28z4"/>
    <w:uiPriority w:val="99"/>
    <w:qFormat/>
    <w:rsid w:val="006F7042"/>
  </w:style>
  <w:style w:type="character" w:customStyle="1" w:styleId="WW8Num28z5">
    <w:name w:val="WW8Num28z5"/>
    <w:uiPriority w:val="99"/>
    <w:qFormat/>
    <w:rsid w:val="006F7042"/>
  </w:style>
  <w:style w:type="character" w:customStyle="1" w:styleId="WW8Num28z6">
    <w:name w:val="WW8Num28z6"/>
    <w:uiPriority w:val="99"/>
    <w:qFormat/>
    <w:rsid w:val="006F7042"/>
  </w:style>
  <w:style w:type="character" w:customStyle="1" w:styleId="WW8Num28z7">
    <w:name w:val="WW8Num28z7"/>
    <w:uiPriority w:val="99"/>
    <w:qFormat/>
    <w:rsid w:val="006F7042"/>
  </w:style>
  <w:style w:type="character" w:customStyle="1" w:styleId="WW8Num28z8">
    <w:name w:val="WW8Num28z8"/>
    <w:uiPriority w:val="99"/>
    <w:qFormat/>
    <w:rsid w:val="006F7042"/>
  </w:style>
  <w:style w:type="character" w:customStyle="1" w:styleId="WW8Num29z0">
    <w:name w:val="WW8Num29z0"/>
    <w:uiPriority w:val="99"/>
    <w:qFormat/>
    <w:rsid w:val="006F7042"/>
  </w:style>
  <w:style w:type="character" w:customStyle="1" w:styleId="WW8Num29z1">
    <w:name w:val="WW8Num29z1"/>
    <w:uiPriority w:val="99"/>
    <w:qFormat/>
    <w:rsid w:val="006F7042"/>
  </w:style>
  <w:style w:type="character" w:customStyle="1" w:styleId="WW8Num29z2">
    <w:name w:val="WW8Num29z2"/>
    <w:uiPriority w:val="99"/>
    <w:qFormat/>
    <w:rsid w:val="006F7042"/>
  </w:style>
  <w:style w:type="character" w:customStyle="1" w:styleId="WW8Num29z3">
    <w:name w:val="WW8Num29z3"/>
    <w:uiPriority w:val="99"/>
    <w:qFormat/>
    <w:rsid w:val="006F7042"/>
  </w:style>
  <w:style w:type="character" w:customStyle="1" w:styleId="WW8Num29z4">
    <w:name w:val="WW8Num29z4"/>
    <w:uiPriority w:val="99"/>
    <w:qFormat/>
    <w:rsid w:val="006F7042"/>
  </w:style>
  <w:style w:type="character" w:customStyle="1" w:styleId="WW8Num29z5">
    <w:name w:val="WW8Num29z5"/>
    <w:uiPriority w:val="99"/>
    <w:qFormat/>
    <w:rsid w:val="006F7042"/>
  </w:style>
  <w:style w:type="character" w:customStyle="1" w:styleId="WW8Num29z6">
    <w:name w:val="WW8Num29z6"/>
    <w:uiPriority w:val="99"/>
    <w:qFormat/>
    <w:rsid w:val="006F7042"/>
  </w:style>
  <w:style w:type="character" w:customStyle="1" w:styleId="WW8Num29z7">
    <w:name w:val="WW8Num29z7"/>
    <w:uiPriority w:val="99"/>
    <w:qFormat/>
    <w:rsid w:val="006F7042"/>
  </w:style>
  <w:style w:type="character" w:customStyle="1" w:styleId="WW8Num29z8">
    <w:name w:val="WW8Num29z8"/>
    <w:uiPriority w:val="99"/>
    <w:qFormat/>
    <w:rsid w:val="006F7042"/>
  </w:style>
  <w:style w:type="character" w:customStyle="1" w:styleId="WW8Num30z0">
    <w:name w:val="WW8Num30z0"/>
    <w:uiPriority w:val="99"/>
    <w:qFormat/>
    <w:rsid w:val="006F7042"/>
    <w:rPr>
      <w:rFonts w:ascii="Wingdings" w:hAnsi="Wingdings"/>
    </w:rPr>
  </w:style>
  <w:style w:type="character" w:customStyle="1" w:styleId="WW8Num30z1">
    <w:name w:val="WW8Num30z1"/>
    <w:uiPriority w:val="99"/>
    <w:qFormat/>
    <w:rsid w:val="006F7042"/>
    <w:rPr>
      <w:rFonts w:ascii="Courier New" w:hAnsi="Courier New"/>
    </w:rPr>
  </w:style>
  <w:style w:type="character" w:customStyle="1" w:styleId="WW8Num30z3">
    <w:name w:val="WW8Num30z3"/>
    <w:uiPriority w:val="99"/>
    <w:qFormat/>
    <w:rsid w:val="006F7042"/>
    <w:rPr>
      <w:rFonts w:ascii="Symbol" w:hAnsi="Symbol"/>
    </w:rPr>
  </w:style>
  <w:style w:type="character" w:customStyle="1" w:styleId="WW8Num31z0">
    <w:name w:val="WW8Num31z0"/>
    <w:uiPriority w:val="99"/>
    <w:qFormat/>
    <w:rsid w:val="006F7042"/>
    <w:rPr>
      <w:rFonts w:ascii="Wingdings" w:hAnsi="Wingdings"/>
    </w:rPr>
  </w:style>
  <w:style w:type="character" w:customStyle="1" w:styleId="WW8Num31z1">
    <w:name w:val="WW8Num31z1"/>
    <w:uiPriority w:val="99"/>
    <w:qFormat/>
    <w:rsid w:val="006F7042"/>
    <w:rPr>
      <w:rFonts w:ascii="Courier New" w:hAnsi="Courier New"/>
    </w:rPr>
  </w:style>
  <w:style w:type="character" w:customStyle="1" w:styleId="WW8Num31z3">
    <w:name w:val="WW8Num31z3"/>
    <w:uiPriority w:val="99"/>
    <w:qFormat/>
    <w:rsid w:val="006F7042"/>
    <w:rPr>
      <w:rFonts w:ascii="Symbol" w:hAnsi="Symbol"/>
    </w:rPr>
  </w:style>
  <w:style w:type="character" w:customStyle="1" w:styleId="WW8Num32z0">
    <w:name w:val="WW8Num32z0"/>
    <w:uiPriority w:val="99"/>
    <w:qFormat/>
    <w:rsid w:val="006F7042"/>
  </w:style>
  <w:style w:type="character" w:customStyle="1" w:styleId="WW8Num32z1">
    <w:name w:val="WW8Num32z1"/>
    <w:uiPriority w:val="99"/>
    <w:qFormat/>
    <w:rsid w:val="006F7042"/>
    <w:rPr>
      <w:rFonts w:ascii="Courier New" w:hAnsi="Courier New"/>
    </w:rPr>
  </w:style>
  <w:style w:type="character" w:customStyle="1" w:styleId="WW8Num32z2">
    <w:name w:val="WW8Num32z2"/>
    <w:uiPriority w:val="99"/>
    <w:qFormat/>
    <w:rsid w:val="006F7042"/>
    <w:rPr>
      <w:rFonts w:ascii="Wingdings" w:hAnsi="Wingdings"/>
    </w:rPr>
  </w:style>
  <w:style w:type="character" w:customStyle="1" w:styleId="WW8Num32z3">
    <w:name w:val="WW8Num32z3"/>
    <w:uiPriority w:val="99"/>
    <w:qFormat/>
    <w:rsid w:val="006F7042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6F7042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6F7042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6F7042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6F7042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6F7042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6F7042"/>
    <w:rPr>
      <w:rFonts w:cs="Times New Roman"/>
    </w:rPr>
  </w:style>
  <w:style w:type="character" w:customStyle="1" w:styleId="WW8Num2z3">
    <w:name w:val="WW8Num2z3"/>
    <w:uiPriority w:val="99"/>
    <w:qFormat/>
    <w:rsid w:val="006F7042"/>
  </w:style>
  <w:style w:type="character" w:customStyle="1" w:styleId="WW8Num2z4">
    <w:name w:val="WW8Num2z4"/>
    <w:uiPriority w:val="99"/>
    <w:qFormat/>
    <w:rsid w:val="006F7042"/>
  </w:style>
  <w:style w:type="character" w:customStyle="1" w:styleId="WW8Num2z5">
    <w:name w:val="WW8Num2z5"/>
    <w:uiPriority w:val="99"/>
    <w:qFormat/>
    <w:rsid w:val="006F7042"/>
  </w:style>
  <w:style w:type="character" w:customStyle="1" w:styleId="WW8Num2z6">
    <w:name w:val="WW8Num2z6"/>
    <w:uiPriority w:val="99"/>
    <w:qFormat/>
    <w:rsid w:val="006F7042"/>
  </w:style>
  <w:style w:type="character" w:customStyle="1" w:styleId="WW8Num2z7">
    <w:name w:val="WW8Num2z7"/>
    <w:uiPriority w:val="99"/>
    <w:qFormat/>
    <w:rsid w:val="006F7042"/>
  </w:style>
  <w:style w:type="character" w:customStyle="1" w:styleId="WW8Num2z8">
    <w:name w:val="WW8Num2z8"/>
    <w:uiPriority w:val="99"/>
    <w:qFormat/>
    <w:rsid w:val="006F7042"/>
  </w:style>
  <w:style w:type="character" w:customStyle="1" w:styleId="WW8Num3z4">
    <w:name w:val="WW8Num3z4"/>
    <w:uiPriority w:val="99"/>
    <w:qFormat/>
    <w:rsid w:val="006F7042"/>
  </w:style>
  <w:style w:type="character" w:customStyle="1" w:styleId="WW8Num3z5">
    <w:name w:val="WW8Num3z5"/>
    <w:uiPriority w:val="99"/>
    <w:qFormat/>
    <w:rsid w:val="006F7042"/>
  </w:style>
  <w:style w:type="character" w:customStyle="1" w:styleId="WW8Num3z6">
    <w:name w:val="WW8Num3z6"/>
    <w:uiPriority w:val="99"/>
    <w:qFormat/>
    <w:rsid w:val="006F7042"/>
  </w:style>
  <w:style w:type="character" w:customStyle="1" w:styleId="WW8Num3z7">
    <w:name w:val="WW8Num3z7"/>
    <w:uiPriority w:val="99"/>
    <w:qFormat/>
    <w:rsid w:val="006F7042"/>
  </w:style>
  <w:style w:type="character" w:customStyle="1" w:styleId="WW8Num3z8">
    <w:name w:val="WW8Num3z8"/>
    <w:uiPriority w:val="99"/>
    <w:qFormat/>
    <w:rsid w:val="006F7042"/>
  </w:style>
  <w:style w:type="paragraph" w:customStyle="1" w:styleId="LO-Normal">
    <w:name w:val="LO-Normal"/>
    <w:uiPriority w:val="99"/>
    <w:qFormat/>
    <w:rsid w:val="006F7042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6F7042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6F7042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6F7042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6F7042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6F7042"/>
    <w:rPr>
      <w:color w:val="666666"/>
    </w:rPr>
  </w:style>
  <w:style w:type="character" w:customStyle="1" w:styleId="FontStyle95">
    <w:name w:val="Font Style95"/>
    <w:uiPriority w:val="99"/>
    <w:qFormat/>
    <w:rsid w:val="006F7042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6F7042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6F7042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6F7042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6F7042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6F7042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6F7042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6F7042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6F7042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6F7042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6F7042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6F7042"/>
    <w:rPr>
      <w:rFonts w:cs="Times New Roman"/>
    </w:rPr>
  </w:style>
  <w:style w:type="paragraph" w:customStyle="1" w:styleId="biblio">
    <w:name w:val="biblio"/>
    <w:basedOn w:val="a2"/>
    <w:uiPriority w:val="99"/>
    <w:qFormat/>
    <w:rsid w:val="006F7042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6F7042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6F7042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6F7042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6F7042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6F7042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6F7042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6F7042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6F7042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6F7042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6F7042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6F7042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6F7042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6F7042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6F7042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6F7042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6F7042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6F7042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6F7042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6F7042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6F7042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6F7042"/>
  </w:style>
  <w:style w:type="character" w:customStyle="1" w:styleId="texttext1">
    <w:name w:val="texttext1"/>
    <w:uiPriority w:val="99"/>
    <w:qFormat/>
    <w:rsid w:val="006F7042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6F7042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6F7042"/>
    <w:rPr>
      <w:rFonts w:ascii="Times New Roman" w:hAnsi="Times New Roman"/>
    </w:rPr>
  </w:style>
  <w:style w:type="character" w:customStyle="1" w:styleId="textbf">
    <w:name w:val="textbf"/>
    <w:uiPriority w:val="99"/>
    <w:qFormat/>
    <w:rsid w:val="006F7042"/>
  </w:style>
  <w:style w:type="character" w:customStyle="1" w:styleId="textit">
    <w:name w:val="textit"/>
    <w:uiPriority w:val="99"/>
    <w:qFormat/>
    <w:rsid w:val="006F7042"/>
  </w:style>
  <w:style w:type="character" w:customStyle="1" w:styleId="textdoc1">
    <w:name w:val="textdoc1"/>
    <w:uiPriority w:val="99"/>
    <w:qFormat/>
    <w:rsid w:val="006F7042"/>
  </w:style>
  <w:style w:type="paragraph" w:customStyle="1" w:styleId="textdoc">
    <w:name w:val="textdoc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6F7042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6F7042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6F7042"/>
  </w:style>
  <w:style w:type="paragraph" w:customStyle="1" w:styleId="normalrus">
    <w:name w:val="normalrus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6F7042"/>
  </w:style>
  <w:style w:type="character" w:customStyle="1" w:styleId="num0">
    <w:name w:val="num0"/>
    <w:uiPriority w:val="99"/>
    <w:qFormat/>
    <w:rsid w:val="006F7042"/>
  </w:style>
  <w:style w:type="paragraph" w:customStyle="1" w:styleId="Style27">
    <w:name w:val="Style27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6F7042"/>
  </w:style>
  <w:style w:type="character" w:customStyle="1" w:styleId="style80">
    <w:name w:val="style8"/>
    <w:uiPriority w:val="99"/>
    <w:qFormat/>
    <w:rsid w:val="006F7042"/>
  </w:style>
  <w:style w:type="paragraph" w:customStyle="1" w:styleId="ptx2">
    <w:name w:val="ptx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6F7042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6F7042"/>
    <w:rPr>
      <w:b/>
    </w:rPr>
  </w:style>
  <w:style w:type="character" w:customStyle="1" w:styleId="ListLabel1">
    <w:name w:val="ListLabel 1"/>
    <w:uiPriority w:val="99"/>
    <w:qFormat/>
    <w:rsid w:val="006F7042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6F7042"/>
  </w:style>
  <w:style w:type="character" w:customStyle="1" w:styleId="ListLabel3">
    <w:name w:val="ListLabel 3"/>
    <w:uiPriority w:val="99"/>
    <w:qFormat/>
    <w:rsid w:val="006F7042"/>
    <w:rPr>
      <w:b/>
    </w:rPr>
  </w:style>
  <w:style w:type="character" w:customStyle="1" w:styleId="ListLabel4">
    <w:name w:val="ListLabel 4"/>
    <w:uiPriority w:val="99"/>
    <w:qFormat/>
    <w:rsid w:val="006F7042"/>
  </w:style>
  <w:style w:type="character" w:customStyle="1" w:styleId="ListLabel5">
    <w:name w:val="ListLabel 5"/>
    <w:uiPriority w:val="99"/>
    <w:qFormat/>
    <w:rsid w:val="006F7042"/>
    <w:rPr>
      <w:color w:val="00000A"/>
    </w:rPr>
  </w:style>
  <w:style w:type="character" w:customStyle="1" w:styleId="ListLabel6">
    <w:name w:val="ListLabel 6"/>
    <w:uiPriority w:val="99"/>
    <w:qFormat/>
    <w:rsid w:val="006F7042"/>
    <w:rPr>
      <w:sz w:val="20"/>
    </w:rPr>
  </w:style>
  <w:style w:type="character" w:customStyle="1" w:styleId="2ff9">
    <w:name w:val="Название Знак2"/>
    <w:uiPriority w:val="99"/>
    <w:qFormat/>
    <w:locked/>
    <w:rsid w:val="006F7042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6F7042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6F7042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6F7042"/>
    <w:rPr>
      <w:sz w:val="24"/>
    </w:rPr>
  </w:style>
  <w:style w:type="character" w:customStyle="1" w:styleId="2ffc">
    <w:name w:val="Текст выноски Знак2"/>
    <w:uiPriority w:val="99"/>
    <w:qFormat/>
    <w:locked/>
    <w:rsid w:val="006F7042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6F7042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6F7042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6F7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6F7042"/>
  </w:style>
  <w:style w:type="character" w:customStyle="1" w:styleId="ft1846">
    <w:name w:val="ft1846"/>
    <w:uiPriority w:val="99"/>
    <w:qFormat/>
    <w:rsid w:val="006F7042"/>
  </w:style>
  <w:style w:type="character" w:customStyle="1" w:styleId="ft1850">
    <w:name w:val="ft1850"/>
    <w:uiPriority w:val="99"/>
    <w:qFormat/>
    <w:rsid w:val="006F7042"/>
  </w:style>
  <w:style w:type="character" w:customStyle="1" w:styleId="ft1994">
    <w:name w:val="ft1994"/>
    <w:uiPriority w:val="99"/>
    <w:qFormat/>
    <w:rsid w:val="006F7042"/>
  </w:style>
  <w:style w:type="character" w:customStyle="1" w:styleId="ft2006">
    <w:name w:val="ft2006"/>
    <w:uiPriority w:val="99"/>
    <w:qFormat/>
    <w:rsid w:val="006F7042"/>
  </w:style>
  <w:style w:type="character" w:customStyle="1" w:styleId="ft2181">
    <w:name w:val="ft2181"/>
    <w:uiPriority w:val="99"/>
    <w:qFormat/>
    <w:rsid w:val="006F7042"/>
  </w:style>
  <w:style w:type="character" w:customStyle="1" w:styleId="ft2193">
    <w:name w:val="ft2193"/>
    <w:uiPriority w:val="99"/>
    <w:qFormat/>
    <w:rsid w:val="006F7042"/>
  </w:style>
  <w:style w:type="character" w:customStyle="1" w:styleId="ft2205">
    <w:name w:val="ft2205"/>
    <w:uiPriority w:val="99"/>
    <w:qFormat/>
    <w:rsid w:val="006F7042"/>
  </w:style>
  <w:style w:type="character" w:customStyle="1" w:styleId="ft2213">
    <w:name w:val="ft2213"/>
    <w:uiPriority w:val="99"/>
    <w:qFormat/>
    <w:rsid w:val="006F7042"/>
  </w:style>
  <w:style w:type="character" w:customStyle="1" w:styleId="editsection">
    <w:name w:val="editsection"/>
    <w:uiPriority w:val="99"/>
    <w:qFormat/>
    <w:rsid w:val="006F7042"/>
  </w:style>
  <w:style w:type="paragraph" w:customStyle="1" w:styleId="-10-11">
    <w:name w:val="А-10-11"/>
    <w:basedOn w:val="a2"/>
    <w:uiPriority w:val="99"/>
    <w:qFormat/>
    <w:rsid w:val="006F7042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6F7042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6F7042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6F704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6F7042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6F7042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6F7042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6F7042"/>
  </w:style>
  <w:style w:type="character" w:customStyle="1" w:styleId="1113">
    <w:name w:val="Сильное выделение111"/>
    <w:uiPriority w:val="99"/>
    <w:qFormat/>
    <w:rsid w:val="006F7042"/>
    <w:rPr>
      <w:b/>
    </w:rPr>
  </w:style>
  <w:style w:type="paragraph" w:customStyle="1" w:styleId="HTML1a">
    <w:name w:val="Стандартный HTML1"/>
    <w:basedOn w:val="a2"/>
    <w:uiPriority w:val="99"/>
    <w:qFormat/>
    <w:rsid w:val="006F70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6F7042"/>
  </w:style>
  <w:style w:type="character" w:customStyle="1" w:styleId="reference-text">
    <w:name w:val="reference-text"/>
    <w:uiPriority w:val="99"/>
    <w:qFormat/>
    <w:rsid w:val="006F7042"/>
  </w:style>
  <w:style w:type="paragraph" w:customStyle="1" w:styleId="snip1">
    <w:name w:val="snip1"/>
    <w:basedOn w:val="a2"/>
    <w:uiPriority w:val="99"/>
    <w:qFormat/>
    <w:rsid w:val="006F7042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6F7042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6F7042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6F7042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6F7042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6F7042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6F7042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6F7042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6F7042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6F7042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6F7042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6F7042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6F7042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6F7042"/>
    <w:rPr>
      <w:b/>
      <w:sz w:val="28"/>
    </w:rPr>
  </w:style>
  <w:style w:type="character" w:customStyle="1" w:styleId="4120">
    <w:name w:val="Знак Знак412"/>
    <w:uiPriority w:val="99"/>
    <w:qFormat/>
    <w:locked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6F7042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6F7042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6F7042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6F7042"/>
    <w:rPr>
      <w:sz w:val="24"/>
    </w:rPr>
  </w:style>
  <w:style w:type="character" w:customStyle="1" w:styleId="5120">
    <w:name w:val="Знак Знак512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6F7042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6F7042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6F7042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6F7042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6F7042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6F7042"/>
    <w:rPr>
      <w:sz w:val="16"/>
    </w:rPr>
  </w:style>
  <w:style w:type="character" w:customStyle="1" w:styleId="502">
    <w:name w:val="Знак Знак502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6F7042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6F7042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6F7042"/>
    <w:rPr>
      <w:sz w:val="24"/>
      <w:lang w:val="ru-RU" w:eastAsia="ru-RU"/>
    </w:rPr>
  </w:style>
  <w:style w:type="character" w:customStyle="1" w:styleId="5210">
    <w:name w:val="Знак5 Знак21"/>
    <w:uiPriority w:val="99"/>
    <w:rsid w:val="006F7042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6F7042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6F7042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6F7042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6F7042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6F7042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6F7042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6F7042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6F7042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6F7042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6F7042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6F7042"/>
    <w:rPr>
      <w:b/>
      <w:sz w:val="28"/>
    </w:rPr>
  </w:style>
  <w:style w:type="character" w:customStyle="1" w:styleId="4130">
    <w:name w:val="Знак Знак413"/>
    <w:uiPriority w:val="99"/>
    <w:qFormat/>
    <w:locked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6F7042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6F7042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6F7042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6F7042"/>
    <w:rPr>
      <w:sz w:val="24"/>
    </w:rPr>
  </w:style>
  <w:style w:type="character" w:customStyle="1" w:styleId="513">
    <w:name w:val="Знак Знак513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6F7042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6F7042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6F7042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6F7042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6F7042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6F7042"/>
    <w:rPr>
      <w:sz w:val="16"/>
    </w:rPr>
  </w:style>
  <w:style w:type="character" w:customStyle="1" w:styleId="503">
    <w:name w:val="Знак Знак503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6F7042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6F7042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6F7042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6F7042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6F7042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6F7042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6F7042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6F7042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6F7042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6F7042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6F7042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6F7042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6F7042"/>
    <w:rPr>
      <w:b/>
      <w:sz w:val="28"/>
    </w:rPr>
  </w:style>
  <w:style w:type="character" w:customStyle="1" w:styleId="4140">
    <w:name w:val="Знак Знак414"/>
    <w:uiPriority w:val="99"/>
    <w:qFormat/>
    <w:locked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6F7042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6F7042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6F7042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6F7042"/>
    <w:rPr>
      <w:sz w:val="24"/>
    </w:rPr>
  </w:style>
  <w:style w:type="character" w:customStyle="1" w:styleId="514">
    <w:name w:val="Знак Знак514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6F7042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6F7042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6F7042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6F7042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6F7042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6F7042"/>
    <w:rPr>
      <w:sz w:val="16"/>
    </w:rPr>
  </w:style>
  <w:style w:type="character" w:customStyle="1" w:styleId="504">
    <w:name w:val="Знак Знак504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6F7042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6F7042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6F7042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6F7042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6F7042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6F7042"/>
    <w:rPr>
      <w:sz w:val="24"/>
    </w:rPr>
  </w:style>
  <w:style w:type="character" w:customStyle="1" w:styleId="77">
    <w:name w:val="Знак Знак77"/>
    <w:uiPriority w:val="99"/>
    <w:qFormat/>
    <w:rsid w:val="006F7042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6F7042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6F7042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6F7042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6F7042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6F7042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6F7042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6F7042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6F7042"/>
    <w:rPr>
      <w:b/>
      <w:sz w:val="28"/>
    </w:rPr>
  </w:style>
  <w:style w:type="character" w:customStyle="1" w:styleId="415">
    <w:name w:val="Знак Знак415"/>
    <w:uiPriority w:val="99"/>
    <w:qFormat/>
    <w:locked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6F7042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6F7042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6F7042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6F7042"/>
    <w:rPr>
      <w:sz w:val="24"/>
    </w:rPr>
  </w:style>
  <w:style w:type="character" w:customStyle="1" w:styleId="515">
    <w:name w:val="Знак Знак515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6F7042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6F7042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6F7042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6F7042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6F7042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6F7042"/>
    <w:rPr>
      <w:sz w:val="16"/>
    </w:rPr>
  </w:style>
  <w:style w:type="character" w:customStyle="1" w:styleId="505">
    <w:name w:val="Знак Знак505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6F7042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6F7042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6F7042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6F7042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6F7042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6F7042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6F7042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6F7042"/>
    <w:rPr>
      <w:sz w:val="24"/>
    </w:rPr>
  </w:style>
  <w:style w:type="character" w:customStyle="1" w:styleId="780">
    <w:name w:val="Знак Знак78"/>
    <w:uiPriority w:val="99"/>
    <w:qFormat/>
    <w:rsid w:val="006F7042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6F7042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6F7042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6F7042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6F7042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6F7042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6F7042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6F7042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6F7042"/>
    <w:rPr>
      <w:b/>
      <w:sz w:val="28"/>
    </w:rPr>
  </w:style>
  <w:style w:type="character" w:customStyle="1" w:styleId="416">
    <w:name w:val="Знак Знак416"/>
    <w:uiPriority w:val="99"/>
    <w:qFormat/>
    <w:locked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6F7042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6F7042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6F7042"/>
    <w:rPr>
      <w:sz w:val="24"/>
    </w:rPr>
  </w:style>
  <w:style w:type="character" w:customStyle="1" w:styleId="516">
    <w:name w:val="Знак Знак516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6F7042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6F7042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6F7042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6F7042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6F7042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6F7042"/>
    <w:rPr>
      <w:sz w:val="16"/>
    </w:rPr>
  </w:style>
  <w:style w:type="character" w:customStyle="1" w:styleId="506">
    <w:name w:val="Знак Знак506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6F7042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6F7042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6F7042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6F7042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6F7042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6F7042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6F704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6F7042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6F7042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6F70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6F70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6F70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6F70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6F70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6F70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6F7042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6F7042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6F7042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6F7042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6F7042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6F7042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6F7042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6F7042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6F7042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6F7042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6F704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6F7042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6F7042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6F704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6F704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6F704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6F7042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6F7042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6F7042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6F7042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6F7042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6F7042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6F7042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6F7042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6F7042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6F7042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6F7042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6F7042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6F7042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6F7042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6F7042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6F7042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6F7042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6F704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6F7042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6F7042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6F7042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6F7042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6F7042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6F7042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6F704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6F7042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6F7042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6F7042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6F7042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6F7042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6F704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6F7042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6F7042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6F7042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6F7042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6F7042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6F7042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6F7042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6F7042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6F7042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6F7042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6F7042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6F7042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6F7042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6F7042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6F7042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6F7042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6F7042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6F7042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6F7042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6F7042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6F7042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6F7042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6F7042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6F704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6F7042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6F7042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6F704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6F7042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6F704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6F7042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6F7042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6F7042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6F7042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6F7042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6F7042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6F7042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6F7042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6F7042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6F7042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6F704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6F7042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6F7042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6F7042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6F7042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6F7042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6F7042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6F7042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6F704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6F704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6F704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6F7042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6F704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6F7042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6F7042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6F7042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6F7042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6F7042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6F7042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6F7042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6F7042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6F704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6F704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6F704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6F704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6F7042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6F7042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6F7042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6F7042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6F7042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6F7042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6F7042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6F7042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6F7042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6F7042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6F7042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6F7042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6F7042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6F7042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6F7042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6F7042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6F7042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6F7042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6F7042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6F7042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6F7042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6F7042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6F7042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6F7042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6F7042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6F7042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6F7042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6F7042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6F7042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6F7042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6F7042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6F7042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6F7042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6F7042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6F7042"/>
    <w:rPr>
      <w:sz w:val="22"/>
    </w:rPr>
  </w:style>
  <w:style w:type="character" w:customStyle="1" w:styleId="useremail">
    <w:name w:val="useremail"/>
    <w:uiPriority w:val="99"/>
    <w:qFormat/>
    <w:rsid w:val="006F7042"/>
    <w:rPr>
      <w:b/>
      <w:color w:val="555555"/>
    </w:rPr>
  </w:style>
  <w:style w:type="character" w:customStyle="1" w:styleId="sel1">
    <w:name w:val="sel1"/>
    <w:basedOn w:val="a3"/>
    <w:uiPriority w:val="99"/>
    <w:qFormat/>
    <w:rsid w:val="006F7042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6F7042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6F7042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6F7042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6F7042"/>
    <w:rPr>
      <w:rFonts w:cs="Times New Roman"/>
    </w:rPr>
  </w:style>
  <w:style w:type="character" w:customStyle="1" w:styleId="at3">
    <w:name w:val="at3"/>
    <w:basedOn w:val="a3"/>
    <w:uiPriority w:val="99"/>
    <w:qFormat/>
    <w:rsid w:val="006F7042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6F7042"/>
    <w:rPr>
      <w:rFonts w:cs="Times New Roman"/>
    </w:rPr>
  </w:style>
  <w:style w:type="character" w:customStyle="1" w:styleId="tooltipextranews">
    <w:name w:val="tooltip_extranews"/>
    <w:uiPriority w:val="99"/>
    <w:qFormat/>
    <w:rsid w:val="006F7042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6F7042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6F7042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6F7042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6F7042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6F7042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6F7042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6F7042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6F7042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6F7042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6F7042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6F7042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6F7042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6F7042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6F7042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6F7042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6F7042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6F7042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6F7042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6F704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6F7042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6F7042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6F7042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6F7042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6F7042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6F7042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6F7042"/>
  </w:style>
  <w:style w:type="character" w:customStyle="1" w:styleId="WW-Absatz-Standardschriftart">
    <w:name w:val="WW-Absatz-Standardschriftart"/>
    <w:uiPriority w:val="99"/>
    <w:qFormat/>
    <w:rsid w:val="006F7042"/>
  </w:style>
  <w:style w:type="character" w:customStyle="1" w:styleId="FontStyle150">
    <w:name w:val="Font Style15"/>
    <w:basedOn w:val="1fff5"/>
    <w:uiPriority w:val="99"/>
    <w:qFormat/>
    <w:rsid w:val="006F7042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6F7042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6F7042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6F7042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6F7042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6F7042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6F7042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6F7042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6F7042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6F7042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6F7042"/>
    <w:rPr>
      <w:rFonts w:cs="Times New Roman"/>
    </w:rPr>
  </w:style>
  <w:style w:type="character" w:customStyle="1" w:styleId="mr1">
    <w:name w:val="mr1"/>
    <w:basedOn w:val="a3"/>
    <w:uiPriority w:val="99"/>
    <w:qFormat/>
    <w:rsid w:val="006F7042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6F7042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6F7042"/>
    <w:rPr>
      <w:rFonts w:cs="Times New Roman"/>
    </w:rPr>
  </w:style>
  <w:style w:type="character" w:customStyle="1" w:styleId="bod1">
    <w:name w:val="bod1"/>
    <w:basedOn w:val="a3"/>
    <w:uiPriority w:val="99"/>
    <w:qFormat/>
    <w:rsid w:val="006F7042"/>
    <w:rPr>
      <w:rFonts w:cs="Times New Roman"/>
    </w:rPr>
  </w:style>
  <w:style w:type="paragraph" w:customStyle="1" w:styleId="911">
    <w:name w:val="Знак91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6F7042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6F7042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6F7042"/>
  </w:style>
  <w:style w:type="character" w:customStyle="1" w:styleId="contextualspellingandgrammarerror">
    <w:name w:val="contextualspellingandgrammarerror"/>
    <w:uiPriority w:val="99"/>
    <w:qFormat/>
    <w:rsid w:val="006F7042"/>
  </w:style>
  <w:style w:type="character" w:customStyle="1" w:styleId="normaltextrun1">
    <w:name w:val="normaltextrun1"/>
    <w:uiPriority w:val="99"/>
    <w:qFormat/>
    <w:rsid w:val="006F7042"/>
  </w:style>
  <w:style w:type="character" w:customStyle="1" w:styleId="eop">
    <w:name w:val="eop"/>
    <w:uiPriority w:val="99"/>
    <w:qFormat/>
    <w:rsid w:val="006F7042"/>
  </w:style>
  <w:style w:type="character" w:customStyle="1" w:styleId="NormalWebChar">
    <w:name w:val="Normal (Web) Char"/>
    <w:uiPriority w:val="99"/>
    <w:qFormat/>
    <w:locked/>
    <w:rsid w:val="006F7042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6F7042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6F7042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6F7042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6F7042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6F7042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6F7042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6F7042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6F7042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6F7042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6F7042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6F7042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6F7042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6F7042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6F7042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6F7042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6F7042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6F7042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6F7042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6F7042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6F7042"/>
    <w:rPr>
      <w:b/>
      <w:sz w:val="28"/>
    </w:rPr>
  </w:style>
  <w:style w:type="character" w:customStyle="1" w:styleId="86">
    <w:name w:val="Знак Знак86"/>
    <w:uiPriority w:val="99"/>
    <w:rsid w:val="006F7042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6F70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6F70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6F7042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6F70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6F70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6F70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6F7042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6F7042"/>
  </w:style>
  <w:style w:type="character" w:customStyle="1" w:styleId="2310">
    <w:name w:val="Знак Знак23 Знак1"/>
    <w:uiPriority w:val="99"/>
    <w:locked/>
    <w:rsid w:val="006F7042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6F7042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6F7042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6F7042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6F7042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6F7042"/>
    <w:rPr>
      <w:sz w:val="24"/>
    </w:rPr>
  </w:style>
  <w:style w:type="character" w:customStyle="1" w:styleId="518">
    <w:name w:val="Знак Знак518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6F7042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6F7042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6F7042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6F7042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6F7042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6F7042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6F704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6F7042"/>
    <w:rPr>
      <w:sz w:val="16"/>
    </w:rPr>
  </w:style>
  <w:style w:type="character" w:customStyle="1" w:styleId="508">
    <w:name w:val="Знак Знак508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6F7042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6F7042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6F7042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6F70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6F7042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6F7042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6F704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6F7042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6F7042"/>
    <w:rPr>
      <w:color w:val="808080"/>
    </w:rPr>
  </w:style>
  <w:style w:type="character" w:customStyle="1" w:styleId="552">
    <w:name w:val="Знак Знак552"/>
    <w:uiPriority w:val="99"/>
    <w:qFormat/>
    <w:locked/>
    <w:rsid w:val="006F7042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6F7042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6F7042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6F7042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6F7042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6F7042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6F7042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6F7042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6F7042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6F7042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6F7042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6F704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6F704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6F70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6F704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6F704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6F704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6F704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6F704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6F7042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6F7042"/>
    <w:rPr>
      <w:b/>
      <w:sz w:val="28"/>
    </w:rPr>
  </w:style>
  <w:style w:type="character" w:customStyle="1" w:styleId="702">
    <w:name w:val="Знак Знак702"/>
    <w:uiPriority w:val="99"/>
    <w:qFormat/>
    <w:rsid w:val="006F7042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6F7042"/>
    <w:rPr>
      <w:b/>
      <w:sz w:val="28"/>
    </w:rPr>
  </w:style>
  <w:style w:type="character" w:customStyle="1" w:styleId="682">
    <w:name w:val="Знак Знак682"/>
    <w:uiPriority w:val="99"/>
    <w:qFormat/>
    <w:rsid w:val="006F7042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6F7042"/>
    <w:rPr>
      <w:b/>
    </w:rPr>
  </w:style>
  <w:style w:type="paragraph" w:customStyle="1" w:styleId="HTML21">
    <w:name w:val="Стандартный HTML2"/>
    <w:basedOn w:val="a2"/>
    <w:uiPriority w:val="99"/>
    <w:qFormat/>
    <w:rsid w:val="006F70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6F7042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6F7042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6F7042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6F7042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6F7042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6F7042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6F704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6F7042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6F7042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6F7042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6F7042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6F7042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6F7042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6F7042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6F7042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6F7042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6F7042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6F70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6F70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6F7042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6F70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6F70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6F70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6F7042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6F7042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6F7042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6F7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6F7042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6F7042"/>
    <w:rPr>
      <w:sz w:val="24"/>
    </w:rPr>
  </w:style>
  <w:style w:type="character" w:customStyle="1" w:styleId="5170">
    <w:name w:val="Знак Знак517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6F7042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6F7042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6F7042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6F7042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6F7042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6F7042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6F704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6F7042"/>
    <w:rPr>
      <w:sz w:val="16"/>
    </w:rPr>
  </w:style>
  <w:style w:type="character" w:customStyle="1" w:styleId="507">
    <w:name w:val="Знак Знак507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6F7042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6F70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6F70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6F7042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6F704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6F7042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6F7042"/>
    <w:rPr>
      <w:color w:val="808080"/>
    </w:rPr>
  </w:style>
  <w:style w:type="character" w:customStyle="1" w:styleId="5510">
    <w:name w:val="Знак Знак551"/>
    <w:uiPriority w:val="99"/>
    <w:qFormat/>
    <w:locked/>
    <w:rsid w:val="006F7042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6F7042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6F7042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6F7042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6F7042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6F7042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6F7042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6F7042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6F7042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6F7042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6F7042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6F704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6F704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6F70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6F704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6F704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6F704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6F704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6F704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6F7042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6F7042"/>
    <w:rPr>
      <w:b/>
      <w:sz w:val="28"/>
    </w:rPr>
  </w:style>
  <w:style w:type="character" w:customStyle="1" w:styleId="701">
    <w:name w:val="Знак Знак701"/>
    <w:uiPriority w:val="99"/>
    <w:qFormat/>
    <w:rsid w:val="006F7042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6F7042"/>
    <w:rPr>
      <w:b/>
      <w:sz w:val="28"/>
    </w:rPr>
  </w:style>
  <w:style w:type="character" w:customStyle="1" w:styleId="6810">
    <w:name w:val="Знак Знак681"/>
    <w:uiPriority w:val="99"/>
    <w:qFormat/>
    <w:rsid w:val="006F7042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6F7042"/>
    <w:rPr>
      <w:b/>
    </w:rPr>
  </w:style>
  <w:style w:type="paragraph" w:customStyle="1" w:styleId="HTML31">
    <w:name w:val="Стандартный HTML3"/>
    <w:basedOn w:val="a2"/>
    <w:uiPriority w:val="99"/>
    <w:qFormat/>
    <w:rsid w:val="006F70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6F7042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6F7042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6F7042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6F7042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6F7042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6F7042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6F70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6F70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6F70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6F7042"/>
    <w:rPr>
      <w:b/>
    </w:rPr>
  </w:style>
  <w:style w:type="character" w:customStyle="1" w:styleId="1115">
    <w:name w:val="Слабая ссылка111"/>
    <w:uiPriority w:val="99"/>
    <w:qFormat/>
    <w:rsid w:val="006F7042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6F7042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6F7042"/>
    <w:rPr>
      <w:b/>
      <w:smallCaps/>
      <w:spacing w:val="5"/>
    </w:rPr>
  </w:style>
  <w:style w:type="character" w:customStyle="1" w:styleId="3ff9">
    <w:name w:val="Замещающий текст3"/>
    <w:uiPriority w:val="99"/>
    <w:rsid w:val="006F7042"/>
    <w:rPr>
      <w:color w:val="808080"/>
    </w:rPr>
  </w:style>
  <w:style w:type="character" w:customStyle="1" w:styleId="1260">
    <w:name w:val="Знак1 Знак Знак26"/>
    <w:uiPriority w:val="99"/>
    <w:locked/>
    <w:rsid w:val="006F7042"/>
    <w:rPr>
      <w:sz w:val="24"/>
    </w:rPr>
  </w:style>
  <w:style w:type="character" w:customStyle="1" w:styleId="1272">
    <w:name w:val="Знак1 Знак Знак27"/>
    <w:uiPriority w:val="99"/>
    <w:locked/>
    <w:rsid w:val="006F7042"/>
    <w:rPr>
      <w:sz w:val="24"/>
    </w:rPr>
  </w:style>
  <w:style w:type="character" w:customStyle="1" w:styleId="7d">
    <w:name w:val="Без интервала Знак7"/>
    <w:uiPriority w:val="99"/>
    <w:locked/>
    <w:rsid w:val="006F7042"/>
    <w:rPr>
      <w:sz w:val="24"/>
      <w:lang w:eastAsia="en-US"/>
    </w:rPr>
  </w:style>
  <w:style w:type="character" w:customStyle="1" w:styleId="393">
    <w:name w:val="Знак Знак393"/>
    <w:uiPriority w:val="99"/>
    <w:rsid w:val="006F7042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6F7042"/>
    <w:rPr>
      <w:b/>
      <w:sz w:val="28"/>
    </w:rPr>
  </w:style>
  <w:style w:type="character" w:customStyle="1" w:styleId="373">
    <w:name w:val="Знак Знак373"/>
    <w:uiPriority w:val="99"/>
    <w:rsid w:val="006F7042"/>
    <w:rPr>
      <w:b/>
      <w:i/>
      <w:sz w:val="26"/>
    </w:rPr>
  </w:style>
  <w:style w:type="character" w:customStyle="1" w:styleId="363">
    <w:name w:val="Знак Знак363"/>
    <w:uiPriority w:val="99"/>
    <w:rsid w:val="006F7042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6F7042"/>
    <w:rPr>
      <w:sz w:val="24"/>
      <w:lang w:val="ru-RU" w:eastAsia="ru-RU"/>
    </w:rPr>
  </w:style>
  <w:style w:type="character" w:customStyle="1" w:styleId="3430">
    <w:name w:val="Знак Знак343"/>
    <w:uiPriority w:val="99"/>
    <w:rsid w:val="006F7042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6F7042"/>
    <w:rPr>
      <w:sz w:val="16"/>
    </w:rPr>
  </w:style>
  <w:style w:type="character" w:customStyle="1" w:styleId="Heading122">
    <w:name w:val="Heading 12 Знак Знак2"/>
    <w:uiPriority w:val="99"/>
    <w:qFormat/>
    <w:rsid w:val="006F7042"/>
    <w:rPr>
      <w:rFonts w:ascii="Courier New" w:hAnsi="Courier New"/>
    </w:rPr>
  </w:style>
  <w:style w:type="character" w:customStyle="1" w:styleId="3140">
    <w:name w:val="Знак Знак314"/>
    <w:uiPriority w:val="99"/>
    <w:rsid w:val="006F7042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6F7042"/>
    <w:rPr>
      <w:sz w:val="24"/>
    </w:rPr>
  </w:style>
  <w:style w:type="character" w:customStyle="1" w:styleId="293">
    <w:name w:val="Знак Знак293"/>
    <w:uiPriority w:val="99"/>
    <w:rsid w:val="006F7042"/>
    <w:rPr>
      <w:sz w:val="24"/>
    </w:rPr>
  </w:style>
  <w:style w:type="character" w:customStyle="1" w:styleId="7130">
    <w:name w:val="Знак Знак713"/>
    <w:uiPriority w:val="99"/>
    <w:rsid w:val="006F7042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6F7042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6F7042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6F7042"/>
    <w:rPr>
      <w:rFonts w:ascii="Tahoma" w:hAnsi="Tahoma"/>
    </w:rPr>
  </w:style>
  <w:style w:type="character" w:customStyle="1" w:styleId="273">
    <w:name w:val="Знак Знак273"/>
    <w:uiPriority w:val="99"/>
    <w:qFormat/>
    <w:rsid w:val="006F7042"/>
    <w:rPr>
      <w:sz w:val="24"/>
    </w:rPr>
  </w:style>
  <w:style w:type="character" w:customStyle="1" w:styleId="1090">
    <w:name w:val="Знак Знак109"/>
    <w:uiPriority w:val="99"/>
    <w:locked/>
    <w:rsid w:val="006F7042"/>
    <w:rPr>
      <w:sz w:val="16"/>
      <w:lang w:val="ru-RU" w:eastAsia="ru-RU"/>
    </w:rPr>
  </w:style>
  <w:style w:type="character" w:customStyle="1" w:styleId="626">
    <w:name w:val="Знак Знак626"/>
    <w:uiPriority w:val="99"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6F7042"/>
    <w:rPr>
      <w:sz w:val="24"/>
      <w:lang w:val="en-US"/>
    </w:rPr>
  </w:style>
  <w:style w:type="character" w:customStyle="1" w:styleId="1231">
    <w:name w:val="Знак Знак123"/>
    <w:uiPriority w:val="99"/>
    <w:rsid w:val="006F7042"/>
    <w:rPr>
      <w:sz w:val="16"/>
    </w:rPr>
  </w:style>
  <w:style w:type="character" w:customStyle="1" w:styleId="1350">
    <w:name w:val="Знак Знак135"/>
    <w:uiPriority w:val="99"/>
    <w:rsid w:val="006F7042"/>
    <w:rPr>
      <w:lang w:val="ru-RU" w:eastAsia="ru-RU"/>
    </w:rPr>
  </w:style>
  <w:style w:type="character" w:customStyle="1" w:styleId="16100">
    <w:name w:val="Знак Знак1610"/>
    <w:uiPriority w:val="99"/>
    <w:locked/>
    <w:rsid w:val="006F7042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6F7042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6F7042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6F7042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6F7042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6F7042"/>
    <w:rPr>
      <w:rFonts w:ascii="Arial" w:hAnsi="Arial"/>
      <w:sz w:val="22"/>
    </w:rPr>
  </w:style>
  <w:style w:type="character" w:customStyle="1" w:styleId="199">
    <w:name w:val="Знак Знак199"/>
    <w:uiPriority w:val="99"/>
    <w:rsid w:val="006F7042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6F7042"/>
    <w:rPr>
      <w:rFonts w:ascii="Courier New" w:hAnsi="Courier New"/>
    </w:rPr>
  </w:style>
  <w:style w:type="character" w:customStyle="1" w:styleId="179">
    <w:name w:val="Знак Знак179"/>
    <w:uiPriority w:val="99"/>
    <w:rsid w:val="006F7042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6F7042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6F7042"/>
    <w:rPr>
      <w:sz w:val="24"/>
    </w:rPr>
  </w:style>
  <w:style w:type="character" w:customStyle="1" w:styleId="5200">
    <w:name w:val="Знак Знак520"/>
    <w:uiPriority w:val="99"/>
    <w:rsid w:val="006F7042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6F7042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6F7042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6F7042"/>
    <w:rPr>
      <w:b/>
      <w:sz w:val="28"/>
    </w:rPr>
  </w:style>
  <w:style w:type="character" w:customStyle="1" w:styleId="800">
    <w:name w:val="Знак Знак80"/>
    <w:uiPriority w:val="99"/>
    <w:rsid w:val="006F7042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6F70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6F7042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6F7042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6F70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6F7042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6F70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6F70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6F70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6F7042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6F7042"/>
  </w:style>
  <w:style w:type="character" w:customStyle="1" w:styleId="2380">
    <w:name w:val="Знак Знак23 Знак8"/>
    <w:uiPriority w:val="99"/>
    <w:locked/>
    <w:rsid w:val="006F7042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6F7042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6F7042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6F7042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6F7042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6F7042"/>
    <w:rPr>
      <w:sz w:val="24"/>
    </w:rPr>
  </w:style>
  <w:style w:type="character" w:customStyle="1" w:styleId="51100">
    <w:name w:val="Знак Знак5110"/>
    <w:uiPriority w:val="99"/>
    <w:locked/>
    <w:rsid w:val="006F7042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6F7042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6F7042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6F7042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6F7042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6F7042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6F7042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6F704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6F7042"/>
    <w:rPr>
      <w:sz w:val="16"/>
    </w:rPr>
  </w:style>
  <w:style w:type="character" w:customStyle="1" w:styleId="509">
    <w:name w:val="Знак Знак509"/>
    <w:uiPriority w:val="99"/>
    <w:locked/>
    <w:rsid w:val="006F7042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6F7042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6F7042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6F7042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6F7042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6F7042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6F7042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6F7042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6F7042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6F7042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6F7042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6F7042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6F7042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6F7042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6F7042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6F7042"/>
    <w:rPr>
      <w:lang w:val="ru-RU" w:eastAsia="ru-RU"/>
    </w:rPr>
  </w:style>
  <w:style w:type="character" w:customStyle="1" w:styleId="563">
    <w:name w:val="Знак Знак563"/>
    <w:uiPriority w:val="99"/>
    <w:locked/>
    <w:rsid w:val="006F7042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6F7042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6F704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6F704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6F70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6F704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6F704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6F704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6F704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6F704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6F7042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6F7042"/>
    <w:rPr>
      <w:b/>
      <w:sz w:val="28"/>
    </w:rPr>
  </w:style>
  <w:style w:type="character" w:customStyle="1" w:styleId="703">
    <w:name w:val="Знак Знак703"/>
    <w:uiPriority w:val="99"/>
    <w:rsid w:val="006F7042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6F7042"/>
    <w:rPr>
      <w:b/>
      <w:sz w:val="28"/>
    </w:rPr>
  </w:style>
  <w:style w:type="character" w:customStyle="1" w:styleId="683">
    <w:name w:val="Знак Знак683"/>
    <w:uiPriority w:val="99"/>
    <w:rsid w:val="006F7042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6F70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6F7042"/>
  </w:style>
  <w:style w:type="character" w:customStyle="1" w:styleId="HeaderChar2">
    <w:name w:val="Header Char2"/>
    <w:uiPriority w:val="99"/>
    <w:locked/>
    <w:rsid w:val="006F7042"/>
    <w:rPr>
      <w:sz w:val="24"/>
    </w:rPr>
  </w:style>
  <w:style w:type="character" w:customStyle="1" w:styleId="FooterChar2">
    <w:name w:val="Footer Char2"/>
    <w:uiPriority w:val="99"/>
    <w:locked/>
    <w:rsid w:val="006F7042"/>
    <w:rPr>
      <w:sz w:val="24"/>
    </w:rPr>
  </w:style>
  <w:style w:type="character" w:customStyle="1" w:styleId="EndnoteTextChar2">
    <w:name w:val="Endnote Text Char2"/>
    <w:uiPriority w:val="99"/>
    <w:locked/>
    <w:rsid w:val="006F7042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6F7042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6F7042"/>
    <w:rPr>
      <w:sz w:val="24"/>
      <w:lang w:val="en-US"/>
    </w:rPr>
  </w:style>
  <w:style w:type="character" w:customStyle="1" w:styleId="SubtitleChar2">
    <w:name w:val="Subtitle Char2"/>
    <w:uiPriority w:val="99"/>
    <w:locked/>
    <w:rsid w:val="006F7042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6F7042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6F7042"/>
    <w:rPr>
      <w:sz w:val="24"/>
    </w:rPr>
  </w:style>
  <w:style w:type="character" w:customStyle="1" w:styleId="BodyTextIndent2Char2">
    <w:name w:val="Body Text Indent 2 Char2"/>
    <w:uiPriority w:val="99"/>
    <w:locked/>
    <w:rsid w:val="006F7042"/>
    <w:rPr>
      <w:sz w:val="24"/>
    </w:rPr>
  </w:style>
  <w:style w:type="character" w:customStyle="1" w:styleId="BodyTextIndent3Char2">
    <w:name w:val="Body Text Indent 3 Char2"/>
    <w:uiPriority w:val="99"/>
    <w:locked/>
    <w:rsid w:val="006F7042"/>
    <w:rPr>
      <w:sz w:val="16"/>
    </w:rPr>
  </w:style>
  <w:style w:type="character" w:customStyle="1" w:styleId="DocumentMapChar2">
    <w:name w:val="Document Map Char2"/>
    <w:uiPriority w:val="99"/>
    <w:locked/>
    <w:rsid w:val="006F7042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6F7042"/>
    <w:rPr>
      <w:sz w:val="16"/>
    </w:rPr>
  </w:style>
  <w:style w:type="character" w:customStyle="1" w:styleId="BalloonTextChar2">
    <w:name w:val="Balloon Text Char2"/>
    <w:uiPriority w:val="99"/>
    <w:locked/>
    <w:rsid w:val="006F7042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6F7042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6F7042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6F7042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6F7042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6F7042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6F70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6F7042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6F7042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6F7042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6F7042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6F70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6F7042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6F7042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6F7042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6F7042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6F7042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6F7042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6F7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6F7042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6F70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6F70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6F704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6F704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6F70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6F704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6F704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6F70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6F7042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6F7042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6F7042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6F7042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6F7042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6F7042"/>
    <w:rPr>
      <w:i/>
      <w:color w:val="808080"/>
    </w:rPr>
  </w:style>
  <w:style w:type="character" w:customStyle="1" w:styleId="DefaultParagraphFont1">
    <w:name w:val="Default Paragraph Font1"/>
    <w:uiPriority w:val="99"/>
    <w:rsid w:val="006F7042"/>
  </w:style>
  <w:style w:type="character" w:customStyle="1" w:styleId="PlaceholderText1">
    <w:name w:val="Placeholder Text1"/>
    <w:uiPriority w:val="99"/>
    <w:rsid w:val="006F7042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6F7042"/>
    <w:rPr>
      <w:b/>
    </w:rPr>
  </w:style>
  <w:style w:type="character" w:customStyle="1" w:styleId="1102">
    <w:name w:val="Знак Знак110"/>
    <w:uiPriority w:val="99"/>
    <w:qFormat/>
    <w:rsid w:val="006F7042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6F7042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6F7042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6F7042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6F7042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6F70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6F7042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6F7042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6F7042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6F7042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6F7042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6F7042"/>
  </w:style>
  <w:style w:type="paragraph" w:customStyle="1" w:styleId="3ffb">
    <w:name w:val="Подзаголовок3"/>
    <w:basedOn w:val="a2"/>
    <w:uiPriority w:val="99"/>
    <w:qFormat/>
    <w:rsid w:val="006F7042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6F7042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6F7042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6F7042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6F7042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6F7042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6F7042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6F7042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6F7042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6F7042"/>
    <w:rPr>
      <w:sz w:val="16"/>
    </w:rPr>
  </w:style>
  <w:style w:type="character" w:customStyle="1" w:styleId="1211">
    <w:name w:val="Знак Знак121"/>
    <w:uiPriority w:val="99"/>
    <w:qFormat/>
    <w:locked/>
    <w:rsid w:val="006F7042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6F7042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6F7042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6F7042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6F7042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6F7042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6F7042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6F7042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6F70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6F7042"/>
    <w:rPr>
      <w:b/>
      <w:i/>
      <w:color w:val="4F81BD"/>
    </w:rPr>
  </w:style>
  <w:style w:type="character" w:customStyle="1" w:styleId="2fffb">
    <w:name w:val="Слабая ссылка2"/>
    <w:uiPriority w:val="99"/>
    <w:rsid w:val="006F7042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6F7042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6F7042"/>
    <w:rPr>
      <w:b/>
      <w:smallCaps/>
      <w:spacing w:val="5"/>
    </w:rPr>
  </w:style>
  <w:style w:type="character" w:customStyle="1" w:styleId="4fc">
    <w:name w:val="Замещающий текст4"/>
    <w:uiPriority w:val="99"/>
    <w:rsid w:val="006F7042"/>
    <w:rPr>
      <w:color w:val="808080"/>
    </w:rPr>
  </w:style>
  <w:style w:type="character" w:customStyle="1" w:styleId="Heading4Char1">
    <w:name w:val="Heading 4 Char1"/>
    <w:uiPriority w:val="99"/>
    <w:locked/>
    <w:rsid w:val="006F7042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6F7042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6F7042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6F7042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6F7042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6F7042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6F7042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6F7042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6F7042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6F7042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6F7042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6F7042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6F7042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6F7042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6F7042"/>
    <w:rPr>
      <w:rFonts w:cs="Times New Roman"/>
    </w:rPr>
  </w:style>
  <w:style w:type="paragraph" w:customStyle="1" w:styleId="10d">
    <w:name w:val="Обычный10"/>
    <w:uiPriority w:val="99"/>
    <w:qFormat/>
    <w:rsid w:val="006F7042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6F7042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6F7042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6F7042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6F7042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6F7042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6F7042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6F7042"/>
    <w:rPr>
      <w:sz w:val="24"/>
    </w:rPr>
  </w:style>
  <w:style w:type="character" w:customStyle="1" w:styleId="624">
    <w:name w:val="Знак Знак624"/>
    <w:uiPriority w:val="99"/>
    <w:locked/>
    <w:rsid w:val="006F7042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6F7042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6F7042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6F7042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6F7042"/>
    <w:rPr>
      <w:b/>
    </w:rPr>
  </w:style>
  <w:style w:type="character" w:customStyle="1" w:styleId="affffffffff">
    <w:name w:val="текст Знак Знак"/>
    <w:uiPriority w:val="99"/>
    <w:qFormat/>
    <w:rsid w:val="006F7042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6F704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6F7042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6F70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6F7042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6F7042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6F7042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6F7042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6F7042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6F7042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6F7042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6F7042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6F7042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6F7042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6F7042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6F7042"/>
    <w:rPr>
      <w:rFonts w:cs="Times New Roman"/>
    </w:rPr>
  </w:style>
  <w:style w:type="character" w:customStyle="1" w:styleId="ft1067">
    <w:name w:val="ft1067"/>
    <w:basedOn w:val="a3"/>
    <w:uiPriority w:val="99"/>
    <w:qFormat/>
    <w:rsid w:val="006F7042"/>
    <w:rPr>
      <w:rFonts w:cs="Times New Roman"/>
    </w:rPr>
  </w:style>
  <w:style w:type="character" w:customStyle="1" w:styleId="ft1144">
    <w:name w:val="ft1144"/>
    <w:basedOn w:val="a3"/>
    <w:uiPriority w:val="99"/>
    <w:qFormat/>
    <w:rsid w:val="006F7042"/>
    <w:rPr>
      <w:rFonts w:cs="Times New Roman"/>
    </w:rPr>
  </w:style>
  <w:style w:type="character" w:customStyle="1" w:styleId="ft1207">
    <w:name w:val="ft1207"/>
    <w:basedOn w:val="a3"/>
    <w:uiPriority w:val="99"/>
    <w:qFormat/>
    <w:rsid w:val="006F7042"/>
    <w:rPr>
      <w:rFonts w:cs="Times New Roman"/>
    </w:rPr>
  </w:style>
  <w:style w:type="character" w:customStyle="1" w:styleId="ft1213">
    <w:name w:val="ft1213"/>
    <w:basedOn w:val="a3"/>
    <w:uiPriority w:val="99"/>
    <w:qFormat/>
    <w:rsid w:val="006F7042"/>
    <w:rPr>
      <w:rFonts w:cs="Times New Roman"/>
    </w:rPr>
  </w:style>
  <w:style w:type="character" w:customStyle="1" w:styleId="ft1214">
    <w:name w:val="ft1214"/>
    <w:basedOn w:val="a3"/>
    <w:uiPriority w:val="99"/>
    <w:qFormat/>
    <w:rsid w:val="006F7042"/>
    <w:rPr>
      <w:rFonts w:cs="Times New Roman"/>
    </w:rPr>
  </w:style>
  <w:style w:type="character" w:customStyle="1" w:styleId="ft1289">
    <w:name w:val="ft1289"/>
    <w:basedOn w:val="a3"/>
    <w:uiPriority w:val="99"/>
    <w:qFormat/>
    <w:rsid w:val="006F7042"/>
    <w:rPr>
      <w:rFonts w:cs="Times New Roman"/>
    </w:rPr>
  </w:style>
  <w:style w:type="character" w:customStyle="1" w:styleId="ft1311">
    <w:name w:val="ft1311"/>
    <w:basedOn w:val="a3"/>
    <w:uiPriority w:val="99"/>
    <w:qFormat/>
    <w:rsid w:val="006F7042"/>
    <w:rPr>
      <w:rFonts w:cs="Times New Roman"/>
    </w:rPr>
  </w:style>
  <w:style w:type="character" w:customStyle="1" w:styleId="ft3008">
    <w:name w:val="ft3008"/>
    <w:basedOn w:val="a3"/>
    <w:uiPriority w:val="99"/>
    <w:qFormat/>
    <w:rsid w:val="006F7042"/>
    <w:rPr>
      <w:rFonts w:cs="Times New Roman"/>
    </w:rPr>
  </w:style>
  <w:style w:type="character" w:customStyle="1" w:styleId="ft3181">
    <w:name w:val="ft3181"/>
    <w:basedOn w:val="a3"/>
    <w:uiPriority w:val="99"/>
    <w:qFormat/>
    <w:rsid w:val="006F7042"/>
    <w:rPr>
      <w:rFonts w:cs="Times New Roman"/>
    </w:rPr>
  </w:style>
  <w:style w:type="character" w:customStyle="1" w:styleId="ft722">
    <w:name w:val="ft722"/>
    <w:basedOn w:val="a3"/>
    <w:uiPriority w:val="99"/>
    <w:qFormat/>
    <w:rsid w:val="006F7042"/>
    <w:rPr>
      <w:rFonts w:cs="Times New Roman"/>
    </w:rPr>
  </w:style>
  <w:style w:type="character" w:customStyle="1" w:styleId="ft728">
    <w:name w:val="ft728"/>
    <w:basedOn w:val="a3"/>
    <w:uiPriority w:val="99"/>
    <w:qFormat/>
    <w:rsid w:val="006F7042"/>
    <w:rPr>
      <w:rFonts w:cs="Times New Roman"/>
    </w:rPr>
  </w:style>
  <w:style w:type="character" w:customStyle="1" w:styleId="ft730">
    <w:name w:val="ft730"/>
    <w:basedOn w:val="a3"/>
    <w:uiPriority w:val="99"/>
    <w:qFormat/>
    <w:rsid w:val="006F7042"/>
    <w:rPr>
      <w:rFonts w:cs="Times New Roman"/>
    </w:rPr>
  </w:style>
  <w:style w:type="character" w:customStyle="1" w:styleId="ft72">
    <w:name w:val="ft72"/>
    <w:basedOn w:val="a3"/>
    <w:uiPriority w:val="99"/>
    <w:qFormat/>
    <w:rsid w:val="006F7042"/>
    <w:rPr>
      <w:rFonts w:cs="Times New Roman"/>
    </w:rPr>
  </w:style>
  <w:style w:type="character" w:customStyle="1" w:styleId="ft731">
    <w:name w:val="ft731"/>
    <w:basedOn w:val="a3"/>
    <w:uiPriority w:val="99"/>
    <w:qFormat/>
    <w:rsid w:val="006F7042"/>
    <w:rPr>
      <w:rFonts w:cs="Times New Roman"/>
    </w:rPr>
  </w:style>
  <w:style w:type="character" w:customStyle="1" w:styleId="ft732">
    <w:name w:val="ft732"/>
    <w:basedOn w:val="a3"/>
    <w:uiPriority w:val="99"/>
    <w:qFormat/>
    <w:rsid w:val="006F7042"/>
    <w:rPr>
      <w:rFonts w:cs="Times New Roman"/>
    </w:rPr>
  </w:style>
  <w:style w:type="character" w:customStyle="1" w:styleId="ft735">
    <w:name w:val="ft735"/>
    <w:basedOn w:val="a3"/>
    <w:uiPriority w:val="99"/>
    <w:qFormat/>
    <w:rsid w:val="006F7042"/>
    <w:rPr>
      <w:rFonts w:cs="Times New Roman"/>
    </w:rPr>
  </w:style>
  <w:style w:type="character" w:customStyle="1" w:styleId="ft738">
    <w:name w:val="ft738"/>
    <w:basedOn w:val="a3"/>
    <w:uiPriority w:val="99"/>
    <w:qFormat/>
    <w:rsid w:val="006F7042"/>
    <w:rPr>
      <w:rFonts w:cs="Times New Roman"/>
    </w:rPr>
  </w:style>
  <w:style w:type="character" w:customStyle="1" w:styleId="ft747">
    <w:name w:val="ft747"/>
    <w:basedOn w:val="a3"/>
    <w:uiPriority w:val="99"/>
    <w:qFormat/>
    <w:rsid w:val="006F7042"/>
    <w:rPr>
      <w:rFonts w:cs="Times New Roman"/>
    </w:rPr>
  </w:style>
  <w:style w:type="character" w:customStyle="1" w:styleId="ft758">
    <w:name w:val="ft758"/>
    <w:basedOn w:val="a3"/>
    <w:uiPriority w:val="99"/>
    <w:qFormat/>
    <w:rsid w:val="006F7042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6F7042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6F7042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6F7042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6F7042"/>
    <w:rPr>
      <w:rFonts w:cs="Times New Roman"/>
    </w:rPr>
  </w:style>
  <w:style w:type="character" w:customStyle="1" w:styleId="ft2109">
    <w:name w:val="ft2109"/>
    <w:basedOn w:val="a3"/>
    <w:uiPriority w:val="99"/>
    <w:qFormat/>
    <w:rsid w:val="006F7042"/>
    <w:rPr>
      <w:rFonts w:cs="Times New Roman"/>
    </w:rPr>
  </w:style>
  <w:style w:type="character" w:customStyle="1" w:styleId="ft2121">
    <w:name w:val="ft2121"/>
    <w:basedOn w:val="a3"/>
    <w:uiPriority w:val="99"/>
    <w:qFormat/>
    <w:rsid w:val="006F7042"/>
    <w:rPr>
      <w:rFonts w:cs="Times New Roman"/>
    </w:rPr>
  </w:style>
  <w:style w:type="character" w:customStyle="1" w:styleId="ft2130">
    <w:name w:val="ft2130"/>
    <w:basedOn w:val="a3"/>
    <w:uiPriority w:val="99"/>
    <w:qFormat/>
    <w:rsid w:val="006F7042"/>
    <w:rPr>
      <w:rFonts w:cs="Times New Roman"/>
    </w:rPr>
  </w:style>
  <w:style w:type="character" w:customStyle="1" w:styleId="ft24421">
    <w:name w:val="ft24421"/>
    <w:uiPriority w:val="99"/>
    <w:qFormat/>
    <w:rsid w:val="006F7042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6F7042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6F7042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6F7042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6F7042"/>
    <w:rPr>
      <w:rFonts w:cs="Times New Roman"/>
    </w:rPr>
  </w:style>
  <w:style w:type="character" w:customStyle="1" w:styleId="rvts15">
    <w:name w:val="rvts15"/>
    <w:basedOn w:val="a3"/>
    <w:uiPriority w:val="99"/>
    <w:qFormat/>
    <w:rsid w:val="006F7042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6F7042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6F7042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6F7042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6F7042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6F7042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6F7042"/>
    <w:rPr>
      <w:rFonts w:cs="Times New Roman"/>
    </w:rPr>
  </w:style>
  <w:style w:type="character" w:customStyle="1" w:styleId="ft404">
    <w:name w:val="ft404"/>
    <w:basedOn w:val="a3"/>
    <w:uiPriority w:val="99"/>
    <w:qFormat/>
    <w:rsid w:val="006F7042"/>
    <w:rPr>
      <w:rFonts w:cs="Times New Roman"/>
    </w:rPr>
  </w:style>
  <w:style w:type="character" w:customStyle="1" w:styleId="ft2">
    <w:name w:val="ft2"/>
    <w:basedOn w:val="a3"/>
    <w:uiPriority w:val="99"/>
    <w:qFormat/>
    <w:rsid w:val="006F7042"/>
    <w:rPr>
      <w:rFonts w:cs="Times New Roman"/>
    </w:rPr>
  </w:style>
  <w:style w:type="character" w:customStyle="1" w:styleId="ft405">
    <w:name w:val="ft405"/>
    <w:basedOn w:val="a3"/>
    <w:uiPriority w:val="99"/>
    <w:qFormat/>
    <w:rsid w:val="006F7042"/>
    <w:rPr>
      <w:rFonts w:cs="Times New Roman"/>
    </w:rPr>
  </w:style>
  <w:style w:type="character" w:customStyle="1" w:styleId="ft407">
    <w:name w:val="ft407"/>
    <w:basedOn w:val="a3"/>
    <w:uiPriority w:val="99"/>
    <w:qFormat/>
    <w:rsid w:val="006F7042"/>
    <w:rPr>
      <w:rFonts w:cs="Times New Roman"/>
    </w:rPr>
  </w:style>
  <w:style w:type="character" w:customStyle="1" w:styleId="ft411">
    <w:name w:val="ft411"/>
    <w:basedOn w:val="a3"/>
    <w:uiPriority w:val="99"/>
    <w:qFormat/>
    <w:rsid w:val="006F7042"/>
    <w:rPr>
      <w:rFonts w:cs="Times New Roman"/>
    </w:rPr>
  </w:style>
  <w:style w:type="character" w:customStyle="1" w:styleId="ft416">
    <w:name w:val="ft416"/>
    <w:basedOn w:val="a3"/>
    <w:uiPriority w:val="99"/>
    <w:qFormat/>
    <w:rsid w:val="006F7042"/>
    <w:rPr>
      <w:rFonts w:cs="Times New Roman"/>
    </w:rPr>
  </w:style>
  <w:style w:type="character" w:customStyle="1" w:styleId="ft438">
    <w:name w:val="ft438"/>
    <w:basedOn w:val="a3"/>
    <w:uiPriority w:val="99"/>
    <w:qFormat/>
    <w:rsid w:val="006F7042"/>
    <w:rPr>
      <w:rFonts w:cs="Times New Roman"/>
    </w:rPr>
  </w:style>
  <w:style w:type="character" w:customStyle="1" w:styleId="ft461">
    <w:name w:val="ft461"/>
    <w:basedOn w:val="a3"/>
    <w:uiPriority w:val="99"/>
    <w:qFormat/>
    <w:rsid w:val="006F7042"/>
    <w:rPr>
      <w:rFonts w:cs="Times New Roman"/>
    </w:rPr>
  </w:style>
  <w:style w:type="character" w:customStyle="1" w:styleId="ft485">
    <w:name w:val="ft485"/>
    <w:basedOn w:val="a3"/>
    <w:uiPriority w:val="99"/>
    <w:qFormat/>
    <w:rsid w:val="006F7042"/>
    <w:rPr>
      <w:rFonts w:cs="Times New Roman"/>
    </w:rPr>
  </w:style>
  <w:style w:type="character" w:customStyle="1" w:styleId="ft507">
    <w:name w:val="ft507"/>
    <w:basedOn w:val="a3"/>
    <w:uiPriority w:val="99"/>
    <w:qFormat/>
    <w:rsid w:val="006F7042"/>
    <w:rPr>
      <w:rFonts w:cs="Times New Roman"/>
    </w:rPr>
  </w:style>
  <w:style w:type="character" w:customStyle="1" w:styleId="ft464">
    <w:name w:val="ft464"/>
    <w:basedOn w:val="a3"/>
    <w:uiPriority w:val="99"/>
    <w:qFormat/>
    <w:rsid w:val="006F7042"/>
    <w:rPr>
      <w:rFonts w:cs="Times New Roman"/>
    </w:rPr>
  </w:style>
  <w:style w:type="character" w:customStyle="1" w:styleId="ft515">
    <w:name w:val="ft515"/>
    <w:basedOn w:val="a3"/>
    <w:uiPriority w:val="99"/>
    <w:qFormat/>
    <w:rsid w:val="006F7042"/>
    <w:rPr>
      <w:rFonts w:cs="Times New Roman"/>
    </w:rPr>
  </w:style>
  <w:style w:type="character" w:customStyle="1" w:styleId="ft518">
    <w:name w:val="ft518"/>
    <w:basedOn w:val="a3"/>
    <w:uiPriority w:val="99"/>
    <w:qFormat/>
    <w:rsid w:val="006F7042"/>
    <w:rPr>
      <w:rFonts w:cs="Times New Roman"/>
    </w:rPr>
  </w:style>
  <w:style w:type="character" w:customStyle="1" w:styleId="ft521">
    <w:name w:val="ft521"/>
    <w:basedOn w:val="a3"/>
    <w:uiPriority w:val="99"/>
    <w:qFormat/>
    <w:rsid w:val="006F7042"/>
    <w:rPr>
      <w:rFonts w:cs="Times New Roman"/>
    </w:rPr>
  </w:style>
  <w:style w:type="character" w:customStyle="1" w:styleId="ft525">
    <w:name w:val="ft525"/>
    <w:basedOn w:val="a3"/>
    <w:uiPriority w:val="99"/>
    <w:qFormat/>
    <w:rsid w:val="006F7042"/>
    <w:rPr>
      <w:rFonts w:cs="Times New Roman"/>
    </w:rPr>
  </w:style>
  <w:style w:type="character" w:customStyle="1" w:styleId="ft549">
    <w:name w:val="ft549"/>
    <w:basedOn w:val="a3"/>
    <w:uiPriority w:val="99"/>
    <w:qFormat/>
    <w:rsid w:val="006F7042"/>
    <w:rPr>
      <w:rFonts w:cs="Times New Roman"/>
    </w:rPr>
  </w:style>
  <w:style w:type="character" w:customStyle="1" w:styleId="ft554">
    <w:name w:val="ft554"/>
    <w:basedOn w:val="a3"/>
    <w:uiPriority w:val="99"/>
    <w:qFormat/>
    <w:rsid w:val="006F7042"/>
    <w:rPr>
      <w:rFonts w:cs="Times New Roman"/>
    </w:rPr>
  </w:style>
  <w:style w:type="character" w:customStyle="1" w:styleId="ft557">
    <w:name w:val="ft557"/>
    <w:basedOn w:val="a3"/>
    <w:uiPriority w:val="99"/>
    <w:qFormat/>
    <w:rsid w:val="006F7042"/>
    <w:rPr>
      <w:rFonts w:cs="Times New Roman"/>
    </w:rPr>
  </w:style>
  <w:style w:type="character" w:customStyle="1" w:styleId="ft561">
    <w:name w:val="ft561"/>
    <w:basedOn w:val="a3"/>
    <w:uiPriority w:val="99"/>
    <w:qFormat/>
    <w:rsid w:val="006F7042"/>
    <w:rPr>
      <w:rFonts w:cs="Times New Roman"/>
    </w:rPr>
  </w:style>
  <w:style w:type="character" w:customStyle="1" w:styleId="ft565">
    <w:name w:val="ft565"/>
    <w:basedOn w:val="a3"/>
    <w:uiPriority w:val="99"/>
    <w:qFormat/>
    <w:rsid w:val="006F7042"/>
    <w:rPr>
      <w:rFonts w:cs="Times New Roman"/>
    </w:rPr>
  </w:style>
  <w:style w:type="character" w:customStyle="1" w:styleId="ft570">
    <w:name w:val="ft570"/>
    <w:basedOn w:val="a3"/>
    <w:uiPriority w:val="99"/>
    <w:qFormat/>
    <w:rsid w:val="006F7042"/>
    <w:rPr>
      <w:rFonts w:cs="Times New Roman"/>
    </w:rPr>
  </w:style>
  <w:style w:type="character" w:customStyle="1" w:styleId="ft594">
    <w:name w:val="ft594"/>
    <w:basedOn w:val="a3"/>
    <w:uiPriority w:val="99"/>
    <w:qFormat/>
    <w:rsid w:val="006F7042"/>
    <w:rPr>
      <w:rFonts w:cs="Times New Roman"/>
    </w:rPr>
  </w:style>
  <w:style w:type="character" w:customStyle="1" w:styleId="ft600">
    <w:name w:val="ft600"/>
    <w:basedOn w:val="a3"/>
    <w:uiPriority w:val="99"/>
    <w:qFormat/>
    <w:rsid w:val="006F7042"/>
    <w:rPr>
      <w:rFonts w:cs="Times New Roman"/>
    </w:rPr>
  </w:style>
  <w:style w:type="character" w:customStyle="1" w:styleId="ft625">
    <w:name w:val="ft625"/>
    <w:basedOn w:val="a3"/>
    <w:uiPriority w:val="99"/>
    <w:qFormat/>
    <w:rsid w:val="006F7042"/>
    <w:rPr>
      <w:rFonts w:cs="Times New Roman"/>
    </w:rPr>
  </w:style>
  <w:style w:type="character" w:customStyle="1" w:styleId="ft646">
    <w:name w:val="ft646"/>
    <w:basedOn w:val="a3"/>
    <w:uiPriority w:val="99"/>
    <w:qFormat/>
    <w:rsid w:val="006F7042"/>
    <w:rPr>
      <w:rFonts w:cs="Times New Roman"/>
    </w:rPr>
  </w:style>
  <w:style w:type="character" w:customStyle="1" w:styleId="ft648">
    <w:name w:val="ft648"/>
    <w:basedOn w:val="a3"/>
    <w:uiPriority w:val="99"/>
    <w:qFormat/>
    <w:rsid w:val="006F7042"/>
    <w:rPr>
      <w:rFonts w:cs="Times New Roman"/>
    </w:rPr>
  </w:style>
  <w:style w:type="character" w:customStyle="1" w:styleId="ft650">
    <w:name w:val="ft650"/>
    <w:basedOn w:val="a3"/>
    <w:uiPriority w:val="99"/>
    <w:qFormat/>
    <w:rsid w:val="006F7042"/>
    <w:rPr>
      <w:rFonts w:cs="Times New Roman"/>
    </w:rPr>
  </w:style>
  <w:style w:type="character" w:customStyle="1" w:styleId="ft651">
    <w:name w:val="ft651"/>
    <w:basedOn w:val="a3"/>
    <w:uiPriority w:val="99"/>
    <w:qFormat/>
    <w:rsid w:val="006F7042"/>
    <w:rPr>
      <w:rFonts w:cs="Times New Roman"/>
    </w:rPr>
  </w:style>
  <w:style w:type="character" w:customStyle="1" w:styleId="ft654">
    <w:name w:val="ft654"/>
    <w:basedOn w:val="a3"/>
    <w:uiPriority w:val="99"/>
    <w:qFormat/>
    <w:rsid w:val="006F7042"/>
    <w:rPr>
      <w:rFonts w:cs="Times New Roman"/>
    </w:rPr>
  </w:style>
  <w:style w:type="character" w:customStyle="1" w:styleId="ft655">
    <w:name w:val="ft655"/>
    <w:basedOn w:val="a3"/>
    <w:uiPriority w:val="99"/>
    <w:qFormat/>
    <w:rsid w:val="006F7042"/>
    <w:rPr>
      <w:rFonts w:cs="Times New Roman"/>
    </w:rPr>
  </w:style>
  <w:style w:type="character" w:customStyle="1" w:styleId="ft674">
    <w:name w:val="ft674"/>
    <w:basedOn w:val="a3"/>
    <w:uiPriority w:val="99"/>
    <w:qFormat/>
    <w:rsid w:val="006F7042"/>
    <w:rPr>
      <w:rFonts w:cs="Times New Roman"/>
    </w:rPr>
  </w:style>
  <w:style w:type="character" w:customStyle="1" w:styleId="ft698">
    <w:name w:val="ft698"/>
    <w:basedOn w:val="a3"/>
    <w:uiPriority w:val="99"/>
    <w:qFormat/>
    <w:rsid w:val="006F7042"/>
    <w:rPr>
      <w:rFonts w:cs="Times New Roman"/>
    </w:rPr>
  </w:style>
  <w:style w:type="character" w:customStyle="1" w:styleId="ft709">
    <w:name w:val="ft709"/>
    <w:basedOn w:val="a3"/>
    <w:uiPriority w:val="99"/>
    <w:qFormat/>
    <w:rsid w:val="006F7042"/>
    <w:rPr>
      <w:rFonts w:cs="Times New Roman"/>
    </w:rPr>
  </w:style>
  <w:style w:type="character" w:customStyle="1" w:styleId="ft723">
    <w:name w:val="ft723"/>
    <w:basedOn w:val="a3"/>
    <w:uiPriority w:val="99"/>
    <w:qFormat/>
    <w:rsid w:val="006F7042"/>
    <w:rPr>
      <w:rFonts w:cs="Times New Roman"/>
    </w:rPr>
  </w:style>
  <w:style w:type="character" w:customStyle="1" w:styleId="ft746">
    <w:name w:val="ft746"/>
    <w:basedOn w:val="a3"/>
    <w:uiPriority w:val="99"/>
    <w:qFormat/>
    <w:rsid w:val="006F7042"/>
    <w:rPr>
      <w:rFonts w:cs="Times New Roman"/>
    </w:rPr>
  </w:style>
  <w:style w:type="character" w:customStyle="1" w:styleId="ft770">
    <w:name w:val="ft770"/>
    <w:basedOn w:val="a3"/>
    <w:uiPriority w:val="99"/>
    <w:qFormat/>
    <w:rsid w:val="006F7042"/>
    <w:rPr>
      <w:rFonts w:cs="Times New Roman"/>
    </w:rPr>
  </w:style>
  <w:style w:type="character" w:customStyle="1" w:styleId="ft772">
    <w:name w:val="ft772"/>
    <w:basedOn w:val="a3"/>
    <w:uiPriority w:val="99"/>
    <w:qFormat/>
    <w:rsid w:val="006F7042"/>
    <w:rPr>
      <w:rFonts w:cs="Times New Roman"/>
    </w:rPr>
  </w:style>
  <w:style w:type="character" w:customStyle="1" w:styleId="ft774">
    <w:name w:val="ft774"/>
    <w:basedOn w:val="a3"/>
    <w:uiPriority w:val="99"/>
    <w:qFormat/>
    <w:rsid w:val="006F7042"/>
    <w:rPr>
      <w:rFonts w:cs="Times New Roman"/>
    </w:rPr>
  </w:style>
  <w:style w:type="character" w:customStyle="1" w:styleId="ft777">
    <w:name w:val="ft777"/>
    <w:basedOn w:val="a3"/>
    <w:uiPriority w:val="99"/>
    <w:qFormat/>
    <w:rsid w:val="006F7042"/>
    <w:rPr>
      <w:rFonts w:cs="Times New Roman"/>
    </w:rPr>
  </w:style>
  <w:style w:type="character" w:customStyle="1" w:styleId="ft778">
    <w:name w:val="ft778"/>
    <w:basedOn w:val="a3"/>
    <w:uiPriority w:val="99"/>
    <w:qFormat/>
    <w:rsid w:val="006F7042"/>
    <w:rPr>
      <w:rFonts w:cs="Times New Roman"/>
    </w:rPr>
  </w:style>
  <w:style w:type="character" w:customStyle="1" w:styleId="ft780">
    <w:name w:val="ft780"/>
    <w:basedOn w:val="a3"/>
    <w:uiPriority w:val="99"/>
    <w:qFormat/>
    <w:rsid w:val="006F7042"/>
    <w:rPr>
      <w:rFonts w:cs="Times New Roman"/>
    </w:rPr>
  </w:style>
  <w:style w:type="character" w:customStyle="1" w:styleId="ft794">
    <w:name w:val="ft794"/>
    <w:basedOn w:val="a3"/>
    <w:uiPriority w:val="99"/>
    <w:qFormat/>
    <w:rsid w:val="006F7042"/>
    <w:rPr>
      <w:rFonts w:cs="Times New Roman"/>
    </w:rPr>
  </w:style>
  <w:style w:type="character" w:customStyle="1" w:styleId="ft813">
    <w:name w:val="ft813"/>
    <w:basedOn w:val="a3"/>
    <w:uiPriority w:val="99"/>
    <w:qFormat/>
    <w:rsid w:val="006F7042"/>
    <w:rPr>
      <w:rFonts w:cs="Times New Roman"/>
    </w:rPr>
  </w:style>
  <w:style w:type="character" w:customStyle="1" w:styleId="ft845">
    <w:name w:val="ft845"/>
    <w:basedOn w:val="a3"/>
    <w:uiPriority w:val="99"/>
    <w:qFormat/>
    <w:rsid w:val="006F7042"/>
    <w:rPr>
      <w:rFonts w:cs="Times New Roman"/>
    </w:rPr>
  </w:style>
  <w:style w:type="character" w:customStyle="1" w:styleId="ft846">
    <w:name w:val="ft846"/>
    <w:basedOn w:val="a3"/>
    <w:uiPriority w:val="99"/>
    <w:qFormat/>
    <w:rsid w:val="006F7042"/>
    <w:rPr>
      <w:rFonts w:cs="Times New Roman"/>
    </w:rPr>
  </w:style>
  <w:style w:type="character" w:customStyle="1" w:styleId="ft869">
    <w:name w:val="ft869"/>
    <w:basedOn w:val="a3"/>
    <w:uiPriority w:val="99"/>
    <w:qFormat/>
    <w:rsid w:val="006F7042"/>
    <w:rPr>
      <w:rFonts w:cs="Times New Roman"/>
    </w:rPr>
  </w:style>
  <w:style w:type="character" w:customStyle="1" w:styleId="ft345">
    <w:name w:val="ft345"/>
    <w:basedOn w:val="a3"/>
    <w:uiPriority w:val="99"/>
    <w:qFormat/>
    <w:rsid w:val="006F7042"/>
    <w:rPr>
      <w:rFonts w:cs="Times New Roman"/>
    </w:rPr>
  </w:style>
  <w:style w:type="character" w:customStyle="1" w:styleId="ft348">
    <w:name w:val="ft348"/>
    <w:basedOn w:val="a3"/>
    <w:uiPriority w:val="99"/>
    <w:qFormat/>
    <w:rsid w:val="006F7042"/>
    <w:rPr>
      <w:rFonts w:cs="Times New Roman"/>
    </w:rPr>
  </w:style>
  <w:style w:type="character" w:customStyle="1" w:styleId="ft350">
    <w:name w:val="ft350"/>
    <w:basedOn w:val="a3"/>
    <w:uiPriority w:val="99"/>
    <w:qFormat/>
    <w:rsid w:val="006F7042"/>
    <w:rPr>
      <w:rFonts w:cs="Times New Roman"/>
    </w:rPr>
  </w:style>
  <w:style w:type="character" w:customStyle="1" w:styleId="ft351">
    <w:name w:val="ft351"/>
    <w:basedOn w:val="a3"/>
    <w:uiPriority w:val="99"/>
    <w:qFormat/>
    <w:rsid w:val="006F7042"/>
    <w:rPr>
      <w:rFonts w:cs="Times New Roman"/>
    </w:rPr>
  </w:style>
  <w:style w:type="character" w:customStyle="1" w:styleId="ft353">
    <w:name w:val="ft353"/>
    <w:basedOn w:val="a3"/>
    <w:uiPriority w:val="99"/>
    <w:qFormat/>
    <w:rsid w:val="006F7042"/>
    <w:rPr>
      <w:rFonts w:cs="Times New Roman"/>
    </w:rPr>
  </w:style>
  <w:style w:type="character" w:customStyle="1" w:styleId="ft355">
    <w:name w:val="ft355"/>
    <w:basedOn w:val="a3"/>
    <w:uiPriority w:val="99"/>
    <w:qFormat/>
    <w:rsid w:val="006F7042"/>
    <w:rPr>
      <w:rFonts w:cs="Times New Roman"/>
    </w:rPr>
  </w:style>
  <w:style w:type="character" w:customStyle="1" w:styleId="ft372">
    <w:name w:val="ft372"/>
    <w:basedOn w:val="a3"/>
    <w:uiPriority w:val="99"/>
    <w:qFormat/>
    <w:rsid w:val="006F7042"/>
    <w:rPr>
      <w:rFonts w:cs="Times New Roman"/>
    </w:rPr>
  </w:style>
  <w:style w:type="character" w:customStyle="1" w:styleId="ft219">
    <w:name w:val="ft219"/>
    <w:basedOn w:val="a3"/>
    <w:uiPriority w:val="99"/>
    <w:qFormat/>
    <w:rsid w:val="006F7042"/>
    <w:rPr>
      <w:rFonts w:cs="Times New Roman"/>
    </w:rPr>
  </w:style>
  <w:style w:type="character" w:customStyle="1" w:styleId="ft255">
    <w:name w:val="ft255"/>
    <w:basedOn w:val="a3"/>
    <w:uiPriority w:val="99"/>
    <w:qFormat/>
    <w:rsid w:val="006F7042"/>
    <w:rPr>
      <w:rFonts w:cs="Times New Roman"/>
    </w:rPr>
  </w:style>
  <w:style w:type="character" w:customStyle="1" w:styleId="ft264">
    <w:name w:val="ft264"/>
    <w:basedOn w:val="a3"/>
    <w:uiPriority w:val="99"/>
    <w:qFormat/>
    <w:rsid w:val="006F7042"/>
    <w:rPr>
      <w:rFonts w:cs="Times New Roman"/>
    </w:rPr>
  </w:style>
  <w:style w:type="character" w:customStyle="1" w:styleId="ft269">
    <w:name w:val="ft269"/>
    <w:basedOn w:val="a3"/>
    <w:uiPriority w:val="99"/>
    <w:qFormat/>
    <w:rsid w:val="006F7042"/>
    <w:rPr>
      <w:rFonts w:cs="Times New Roman"/>
    </w:rPr>
  </w:style>
  <w:style w:type="character" w:customStyle="1" w:styleId="ft292">
    <w:name w:val="ft292"/>
    <w:basedOn w:val="a3"/>
    <w:uiPriority w:val="99"/>
    <w:qFormat/>
    <w:rsid w:val="006F7042"/>
    <w:rPr>
      <w:rFonts w:cs="Times New Roman"/>
    </w:rPr>
  </w:style>
  <w:style w:type="character" w:customStyle="1" w:styleId="ft300">
    <w:name w:val="ft300"/>
    <w:basedOn w:val="a3"/>
    <w:uiPriority w:val="99"/>
    <w:qFormat/>
    <w:rsid w:val="006F7042"/>
    <w:rPr>
      <w:rFonts w:cs="Times New Roman"/>
    </w:rPr>
  </w:style>
  <w:style w:type="character" w:customStyle="1" w:styleId="ft308">
    <w:name w:val="ft308"/>
    <w:basedOn w:val="a3"/>
    <w:uiPriority w:val="99"/>
    <w:qFormat/>
    <w:rsid w:val="006F7042"/>
    <w:rPr>
      <w:rFonts w:cs="Times New Roman"/>
    </w:rPr>
  </w:style>
  <w:style w:type="character" w:customStyle="1" w:styleId="ft334">
    <w:name w:val="ft334"/>
    <w:basedOn w:val="a3"/>
    <w:uiPriority w:val="99"/>
    <w:qFormat/>
    <w:rsid w:val="006F7042"/>
    <w:rPr>
      <w:rFonts w:cs="Times New Roman"/>
    </w:rPr>
  </w:style>
  <w:style w:type="character" w:customStyle="1" w:styleId="ft346">
    <w:name w:val="ft346"/>
    <w:basedOn w:val="a3"/>
    <w:uiPriority w:val="99"/>
    <w:qFormat/>
    <w:rsid w:val="006F7042"/>
    <w:rPr>
      <w:rFonts w:cs="Times New Roman"/>
    </w:rPr>
  </w:style>
  <w:style w:type="character" w:customStyle="1" w:styleId="ft3">
    <w:name w:val="ft3"/>
    <w:basedOn w:val="a3"/>
    <w:uiPriority w:val="99"/>
    <w:qFormat/>
    <w:rsid w:val="006F7042"/>
    <w:rPr>
      <w:rFonts w:cs="Times New Roman"/>
    </w:rPr>
  </w:style>
  <w:style w:type="character" w:customStyle="1" w:styleId="ft381">
    <w:name w:val="ft381"/>
    <w:basedOn w:val="a3"/>
    <w:uiPriority w:val="99"/>
    <w:qFormat/>
    <w:rsid w:val="006F7042"/>
    <w:rPr>
      <w:rFonts w:cs="Times New Roman"/>
    </w:rPr>
  </w:style>
  <w:style w:type="character" w:customStyle="1" w:styleId="ft391">
    <w:name w:val="ft391"/>
    <w:basedOn w:val="a3"/>
    <w:uiPriority w:val="99"/>
    <w:qFormat/>
    <w:rsid w:val="006F7042"/>
    <w:rPr>
      <w:rFonts w:cs="Times New Roman"/>
    </w:rPr>
  </w:style>
  <w:style w:type="character" w:customStyle="1" w:styleId="ft397">
    <w:name w:val="ft397"/>
    <w:basedOn w:val="a3"/>
    <w:uiPriority w:val="99"/>
    <w:qFormat/>
    <w:rsid w:val="006F7042"/>
    <w:rPr>
      <w:rFonts w:cs="Times New Roman"/>
    </w:rPr>
  </w:style>
  <w:style w:type="character" w:customStyle="1" w:styleId="ft176">
    <w:name w:val="ft176"/>
    <w:basedOn w:val="a3"/>
    <w:uiPriority w:val="99"/>
    <w:qFormat/>
    <w:rsid w:val="006F7042"/>
    <w:rPr>
      <w:rFonts w:cs="Times New Roman"/>
    </w:rPr>
  </w:style>
  <w:style w:type="character" w:customStyle="1" w:styleId="ft410">
    <w:name w:val="ft410"/>
    <w:basedOn w:val="a3"/>
    <w:uiPriority w:val="99"/>
    <w:qFormat/>
    <w:rsid w:val="006F7042"/>
    <w:rPr>
      <w:rFonts w:cs="Times New Roman"/>
    </w:rPr>
  </w:style>
  <w:style w:type="character" w:customStyle="1" w:styleId="ft421">
    <w:name w:val="ft421"/>
    <w:basedOn w:val="a3"/>
    <w:uiPriority w:val="99"/>
    <w:qFormat/>
    <w:rsid w:val="006F7042"/>
    <w:rPr>
      <w:rFonts w:cs="Times New Roman"/>
    </w:rPr>
  </w:style>
  <w:style w:type="character" w:customStyle="1" w:styleId="ft467">
    <w:name w:val="ft467"/>
    <w:basedOn w:val="a3"/>
    <w:uiPriority w:val="99"/>
    <w:qFormat/>
    <w:rsid w:val="006F7042"/>
    <w:rPr>
      <w:rFonts w:cs="Times New Roman"/>
    </w:rPr>
  </w:style>
  <w:style w:type="character" w:customStyle="1" w:styleId="ft479">
    <w:name w:val="ft479"/>
    <w:basedOn w:val="a3"/>
    <w:uiPriority w:val="99"/>
    <w:qFormat/>
    <w:rsid w:val="006F7042"/>
    <w:rPr>
      <w:rFonts w:cs="Times New Roman"/>
    </w:rPr>
  </w:style>
  <w:style w:type="character" w:customStyle="1" w:styleId="ft578">
    <w:name w:val="ft578"/>
    <w:basedOn w:val="a3"/>
    <w:uiPriority w:val="99"/>
    <w:qFormat/>
    <w:rsid w:val="006F7042"/>
    <w:rPr>
      <w:rFonts w:cs="Times New Roman"/>
    </w:rPr>
  </w:style>
  <w:style w:type="character" w:customStyle="1" w:styleId="ft624">
    <w:name w:val="ft624"/>
    <w:basedOn w:val="a3"/>
    <w:uiPriority w:val="99"/>
    <w:qFormat/>
    <w:rsid w:val="006F7042"/>
    <w:rPr>
      <w:rFonts w:cs="Times New Roman"/>
    </w:rPr>
  </w:style>
  <w:style w:type="character" w:customStyle="1" w:styleId="ft631">
    <w:name w:val="ft631"/>
    <w:basedOn w:val="a3"/>
    <w:uiPriority w:val="99"/>
    <w:qFormat/>
    <w:rsid w:val="006F7042"/>
    <w:rPr>
      <w:rFonts w:cs="Times New Roman"/>
    </w:rPr>
  </w:style>
  <w:style w:type="character" w:customStyle="1" w:styleId="ft679">
    <w:name w:val="ft679"/>
    <w:basedOn w:val="a3"/>
    <w:uiPriority w:val="99"/>
    <w:qFormat/>
    <w:rsid w:val="006F7042"/>
    <w:rPr>
      <w:rFonts w:cs="Times New Roman"/>
    </w:rPr>
  </w:style>
  <w:style w:type="character" w:customStyle="1" w:styleId="ft725">
    <w:name w:val="ft725"/>
    <w:basedOn w:val="a3"/>
    <w:uiPriority w:val="99"/>
    <w:qFormat/>
    <w:rsid w:val="006F7042"/>
    <w:rPr>
      <w:rFonts w:cs="Times New Roman"/>
    </w:rPr>
  </w:style>
  <w:style w:type="character" w:customStyle="1" w:styleId="ft769">
    <w:name w:val="ft769"/>
    <w:basedOn w:val="a3"/>
    <w:uiPriority w:val="99"/>
    <w:qFormat/>
    <w:rsid w:val="006F7042"/>
    <w:rPr>
      <w:rFonts w:cs="Times New Roman"/>
    </w:rPr>
  </w:style>
  <w:style w:type="character" w:customStyle="1" w:styleId="ft819">
    <w:name w:val="ft819"/>
    <w:basedOn w:val="a3"/>
    <w:uiPriority w:val="99"/>
    <w:qFormat/>
    <w:rsid w:val="006F7042"/>
    <w:rPr>
      <w:rFonts w:cs="Times New Roman"/>
    </w:rPr>
  </w:style>
  <w:style w:type="character" w:customStyle="1" w:styleId="ft877">
    <w:name w:val="ft877"/>
    <w:basedOn w:val="a3"/>
    <w:uiPriority w:val="99"/>
    <w:qFormat/>
    <w:rsid w:val="006F7042"/>
    <w:rPr>
      <w:rFonts w:cs="Times New Roman"/>
    </w:rPr>
  </w:style>
  <w:style w:type="character" w:customStyle="1" w:styleId="ft275">
    <w:name w:val="ft275"/>
    <w:basedOn w:val="a3"/>
    <w:uiPriority w:val="99"/>
    <w:qFormat/>
    <w:rsid w:val="006F7042"/>
    <w:rPr>
      <w:rFonts w:cs="Times New Roman"/>
    </w:rPr>
  </w:style>
  <w:style w:type="character" w:customStyle="1" w:styleId="ft935">
    <w:name w:val="ft935"/>
    <w:basedOn w:val="a3"/>
    <w:uiPriority w:val="99"/>
    <w:qFormat/>
    <w:rsid w:val="006F7042"/>
    <w:rPr>
      <w:rFonts w:cs="Times New Roman"/>
    </w:rPr>
  </w:style>
  <w:style w:type="character" w:customStyle="1" w:styleId="ft969">
    <w:name w:val="ft969"/>
    <w:basedOn w:val="a3"/>
    <w:uiPriority w:val="99"/>
    <w:qFormat/>
    <w:rsid w:val="006F7042"/>
    <w:rPr>
      <w:rFonts w:cs="Times New Roman"/>
    </w:rPr>
  </w:style>
  <w:style w:type="character" w:customStyle="1" w:styleId="ft1010">
    <w:name w:val="ft1010"/>
    <w:basedOn w:val="a3"/>
    <w:uiPriority w:val="99"/>
    <w:qFormat/>
    <w:rsid w:val="006F7042"/>
    <w:rPr>
      <w:rFonts w:cs="Times New Roman"/>
    </w:rPr>
  </w:style>
  <w:style w:type="character" w:customStyle="1" w:styleId="ft1058">
    <w:name w:val="ft1058"/>
    <w:basedOn w:val="a3"/>
    <w:uiPriority w:val="99"/>
    <w:qFormat/>
    <w:rsid w:val="006F7042"/>
    <w:rPr>
      <w:rFonts w:cs="Times New Roman"/>
    </w:rPr>
  </w:style>
  <w:style w:type="character" w:customStyle="1" w:styleId="ft1101">
    <w:name w:val="ft1101"/>
    <w:basedOn w:val="a3"/>
    <w:uiPriority w:val="99"/>
    <w:qFormat/>
    <w:rsid w:val="006F7042"/>
    <w:rPr>
      <w:rFonts w:cs="Times New Roman"/>
    </w:rPr>
  </w:style>
  <w:style w:type="character" w:customStyle="1" w:styleId="ft1162">
    <w:name w:val="ft1162"/>
    <w:basedOn w:val="a3"/>
    <w:uiPriority w:val="99"/>
    <w:qFormat/>
    <w:rsid w:val="006F7042"/>
    <w:rPr>
      <w:rFonts w:cs="Times New Roman"/>
    </w:rPr>
  </w:style>
  <w:style w:type="character" w:customStyle="1" w:styleId="ft1197">
    <w:name w:val="ft1197"/>
    <w:basedOn w:val="a3"/>
    <w:uiPriority w:val="99"/>
    <w:qFormat/>
    <w:rsid w:val="006F7042"/>
    <w:rPr>
      <w:rFonts w:cs="Times New Roman"/>
    </w:rPr>
  </w:style>
  <w:style w:type="character" w:customStyle="1" w:styleId="ft1248">
    <w:name w:val="ft1248"/>
    <w:basedOn w:val="a3"/>
    <w:uiPriority w:val="99"/>
    <w:qFormat/>
    <w:rsid w:val="006F7042"/>
    <w:rPr>
      <w:rFonts w:cs="Times New Roman"/>
    </w:rPr>
  </w:style>
  <w:style w:type="character" w:customStyle="1" w:styleId="ft1293">
    <w:name w:val="ft1293"/>
    <w:basedOn w:val="a3"/>
    <w:uiPriority w:val="99"/>
    <w:qFormat/>
    <w:rsid w:val="006F7042"/>
    <w:rPr>
      <w:rFonts w:cs="Times New Roman"/>
    </w:rPr>
  </w:style>
  <w:style w:type="character" w:customStyle="1" w:styleId="ft1308">
    <w:name w:val="ft1308"/>
    <w:basedOn w:val="a3"/>
    <w:uiPriority w:val="99"/>
    <w:qFormat/>
    <w:rsid w:val="006F7042"/>
    <w:rPr>
      <w:rFonts w:cs="Times New Roman"/>
    </w:rPr>
  </w:style>
  <w:style w:type="character" w:customStyle="1" w:styleId="ft1366">
    <w:name w:val="ft1366"/>
    <w:basedOn w:val="a3"/>
    <w:uiPriority w:val="99"/>
    <w:qFormat/>
    <w:rsid w:val="006F7042"/>
    <w:rPr>
      <w:rFonts w:cs="Times New Roman"/>
    </w:rPr>
  </w:style>
  <w:style w:type="character" w:customStyle="1" w:styleId="ft1377">
    <w:name w:val="ft1377"/>
    <w:basedOn w:val="a3"/>
    <w:uiPriority w:val="99"/>
    <w:qFormat/>
    <w:rsid w:val="006F7042"/>
    <w:rPr>
      <w:rFonts w:cs="Times New Roman"/>
    </w:rPr>
  </w:style>
  <w:style w:type="character" w:customStyle="1" w:styleId="ft1380">
    <w:name w:val="ft1380"/>
    <w:basedOn w:val="a3"/>
    <w:uiPriority w:val="99"/>
    <w:qFormat/>
    <w:rsid w:val="006F7042"/>
    <w:rPr>
      <w:rFonts w:cs="Times New Roman"/>
    </w:rPr>
  </w:style>
  <w:style w:type="character" w:customStyle="1" w:styleId="ft1389">
    <w:name w:val="ft1389"/>
    <w:basedOn w:val="a3"/>
    <w:uiPriority w:val="99"/>
    <w:qFormat/>
    <w:rsid w:val="006F7042"/>
    <w:rPr>
      <w:rFonts w:cs="Times New Roman"/>
    </w:rPr>
  </w:style>
  <w:style w:type="character" w:customStyle="1" w:styleId="ft1393">
    <w:name w:val="ft1393"/>
    <w:basedOn w:val="a3"/>
    <w:uiPriority w:val="99"/>
    <w:qFormat/>
    <w:rsid w:val="006F7042"/>
    <w:rPr>
      <w:rFonts w:cs="Times New Roman"/>
    </w:rPr>
  </w:style>
  <w:style w:type="character" w:customStyle="1" w:styleId="ft1400">
    <w:name w:val="ft1400"/>
    <w:basedOn w:val="a3"/>
    <w:uiPriority w:val="99"/>
    <w:qFormat/>
    <w:rsid w:val="006F7042"/>
    <w:rPr>
      <w:rFonts w:cs="Times New Roman"/>
    </w:rPr>
  </w:style>
  <w:style w:type="character" w:customStyle="1" w:styleId="ft1407">
    <w:name w:val="ft1407"/>
    <w:basedOn w:val="a3"/>
    <w:uiPriority w:val="99"/>
    <w:qFormat/>
    <w:rsid w:val="006F7042"/>
    <w:rPr>
      <w:rFonts w:cs="Times New Roman"/>
    </w:rPr>
  </w:style>
  <w:style w:type="character" w:customStyle="1" w:styleId="ft1410">
    <w:name w:val="ft1410"/>
    <w:basedOn w:val="a3"/>
    <w:uiPriority w:val="99"/>
    <w:qFormat/>
    <w:rsid w:val="006F7042"/>
    <w:rPr>
      <w:rFonts w:cs="Times New Roman"/>
    </w:rPr>
  </w:style>
  <w:style w:type="character" w:customStyle="1" w:styleId="ft1427">
    <w:name w:val="ft1427"/>
    <w:basedOn w:val="a3"/>
    <w:uiPriority w:val="99"/>
    <w:qFormat/>
    <w:rsid w:val="006F7042"/>
    <w:rPr>
      <w:rFonts w:cs="Times New Roman"/>
    </w:rPr>
  </w:style>
  <w:style w:type="character" w:customStyle="1" w:styleId="ft1478">
    <w:name w:val="ft1478"/>
    <w:basedOn w:val="a3"/>
    <w:uiPriority w:val="99"/>
    <w:qFormat/>
    <w:rsid w:val="006F7042"/>
    <w:rPr>
      <w:rFonts w:cs="Times New Roman"/>
    </w:rPr>
  </w:style>
  <w:style w:type="character" w:customStyle="1" w:styleId="ft1533">
    <w:name w:val="ft1533"/>
    <w:basedOn w:val="a3"/>
    <w:uiPriority w:val="99"/>
    <w:qFormat/>
    <w:rsid w:val="006F7042"/>
    <w:rPr>
      <w:rFonts w:cs="Times New Roman"/>
    </w:rPr>
  </w:style>
  <w:style w:type="character" w:customStyle="1" w:styleId="ft1586">
    <w:name w:val="ft1586"/>
    <w:basedOn w:val="a3"/>
    <w:uiPriority w:val="99"/>
    <w:qFormat/>
    <w:rsid w:val="006F7042"/>
    <w:rPr>
      <w:rFonts w:cs="Times New Roman"/>
    </w:rPr>
  </w:style>
  <w:style w:type="character" w:customStyle="1" w:styleId="ft1627">
    <w:name w:val="ft1627"/>
    <w:basedOn w:val="a3"/>
    <w:uiPriority w:val="99"/>
    <w:qFormat/>
    <w:rsid w:val="006F7042"/>
    <w:rPr>
      <w:rFonts w:cs="Times New Roman"/>
    </w:rPr>
  </w:style>
  <w:style w:type="character" w:customStyle="1" w:styleId="ft1634">
    <w:name w:val="ft1634"/>
    <w:basedOn w:val="a3"/>
    <w:uiPriority w:val="99"/>
    <w:qFormat/>
    <w:rsid w:val="006F7042"/>
    <w:rPr>
      <w:rFonts w:cs="Times New Roman"/>
    </w:rPr>
  </w:style>
  <w:style w:type="character" w:customStyle="1" w:styleId="ft1638">
    <w:name w:val="ft1638"/>
    <w:basedOn w:val="a3"/>
    <w:uiPriority w:val="99"/>
    <w:qFormat/>
    <w:rsid w:val="006F7042"/>
    <w:rPr>
      <w:rFonts w:cs="Times New Roman"/>
    </w:rPr>
  </w:style>
  <w:style w:type="character" w:customStyle="1" w:styleId="ft1643">
    <w:name w:val="ft1643"/>
    <w:basedOn w:val="a3"/>
    <w:uiPriority w:val="99"/>
    <w:qFormat/>
    <w:rsid w:val="006F7042"/>
    <w:rPr>
      <w:rFonts w:cs="Times New Roman"/>
    </w:rPr>
  </w:style>
  <w:style w:type="character" w:customStyle="1" w:styleId="ft1659">
    <w:name w:val="ft1659"/>
    <w:basedOn w:val="a3"/>
    <w:uiPriority w:val="99"/>
    <w:qFormat/>
    <w:rsid w:val="006F7042"/>
    <w:rPr>
      <w:rFonts w:cs="Times New Roman"/>
    </w:rPr>
  </w:style>
  <w:style w:type="character" w:customStyle="1" w:styleId="ft1665">
    <w:name w:val="ft1665"/>
    <w:basedOn w:val="a3"/>
    <w:uiPriority w:val="99"/>
    <w:qFormat/>
    <w:rsid w:val="006F7042"/>
    <w:rPr>
      <w:rFonts w:cs="Times New Roman"/>
    </w:rPr>
  </w:style>
  <w:style w:type="character" w:customStyle="1" w:styleId="ft1711">
    <w:name w:val="ft1711"/>
    <w:basedOn w:val="a3"/>
    <w:uiPriority w:val="99"/>
    <w:qFormat/>
    <w:rsid w:val="006F7042"/>
    <w:rPr>
      <w:rFonts w:cs="Times New Roman"/>
    </w:rPr>
  </w:style>
  <w:style w:type="character" w:customStyle="1" w:styleId="ft1757">
    <w:name w:val="ft1757"/>
    <w:basedOn w:val="a3"/>
    <w:uiPriority w:val="99"/>
    <w:qFormat/>
    <w:rsid w:val="006F7042"/>
    <w:rPr>
      <w:rFonts w:cs="Times New Roman"/>
    </w:rPr>
  </w:style>
  <w:style w:type="character" w:customStyle="1" w:styleId="ft1804">
    <w:name w:val="ft1804"/>
    <w:basedOn w:val="a3"/>
    <w:uiPriority w:val="99"/>
    <w:qFormat/>
    <w:rsid w:val="006F7042"/>
    <w:rPr>
      <w:rFonts w:cs="Times New Roman"/>
    </w:rPr>
  </w:style>
  <w:style w:type="character" w:customStyle="1" w:styleId="ft1855">
    <w:name w:val="ft1855"/>
    <w:basedOn w:val="a3"/>
    <w:uiPriority w:val="99"/>
    <w:qFormat/>
    <w:rsid w:val="006F7042"/>
    <w:rPr>
      <w:rFonts w:cs="Times New Roman"/>
    </w:rPr>
  </w:style>
  <w:style w:type="character" w:customStyle="1" w:styleId="ft1883">
    <w:name w:val="ft1883"/>
    <w:basedOn w:val="a3"/>
    <w:uiPriority w:val="99"/>
    <w:qFormat/>
    <w:rsid w:val="006F7042"/>
    <w:rPr>
      <w:rFonts w:cs="Times New Roman"/>
    </w:rPr>
  </w:style>
  <w:style w:type="character" w:customStyle="1" w:styleId="ft1937">
    <w:name w:val="ft1937"/>
    <w:basedOn w:val="a3"/>
    <w:uiPriority w:val="99"/>
    <w:qFormat/>
    <w:rsid w:val="006F7042"/>
    <w:rPr>
      <w:rFonts w:cs="Times New Roman"/>
    </w:rPr>
  </w:style>
  <w:style w:type="character" w:customStyle="1" w:styleId="ft1983">
    <w:name w:val="ft1983"/>
    <w:basedOn w:val="a3"/>
    <w:uiPriority w:val="99"/>
    <w:qFormat/>
    <w:rsid w:val="006F7042"/>
    <w:rPr>
      <w:rFonts w:cs="Times New Roman"/>
    </w:rPr>
  </w:style>
  <w:style w:type="character" w:customStyle="1" w:styleId="ft2028">
    <w:name w:val="ft2028"/>
    <w:basedOn w:val="a3"/>
    <w:uiPriority w:val="99"/>
    <w:qFormat/>
    <w:rsid w:val="006F7042"/>
    <w:rPr>
      <w:rFonts w:cs="Times New Roman"/>
    </w:rPr>
  </w:style>
  <w:style w:type="character" w:customStyle="1" w:styleId="ft2049">
    <w:name w:val="ft2049"/>
    <w:basedOn w:val="a3"/>
    <w:uiPriority w:val="99"/>
    <w:qFormat/>
    <w:rsid w:val="006F7042"/>
    <w:rPr>
      <w:rFonts w:cs="Times New Roman"/>
    </w:rPr>
  </w:style>
  <w:style w:type="character" w:customStyle="1" w:styleId="ft2096">
    <w:name w:val="ft2096"/>
    <w:basedOn w:val="a3"/>
    <w:uiPriority w:val="99"/>
    <w:qFormat/>
    <w:rsid w:val="006F7042"/>
    <w:rPr>
      <w:rFonts w:cs="Times New Roman"/>
    </w:rPr>
  </w:style>
  <w:style w:type="character" w:customStyle="1" w:styleId="ft2144">
    <w:name w:val="ft2144"/>
    <w:basedOn w:val="a3"/>
    <w:uiPriority w:val="99"/>
    <w:qFormat/>
    <w:rsid w:val="006F7042"/>
    <w:rPr>
      <w:rFonts w:cs="Times New Roman"/>
    </w:rPr>
  </w:style>
  <w:style w:type="character" w:customStyle="1" w:styleId="ft2234">
    <w:name w:val="ft2234"/>
    <w:basedOn w:val="a3"/>
    <w:uiPriority w:val="99"/>
    <w:qFormat/>
    <w:rsid w:val="006F7042"/>
    <w:rPr>
      <w:rFonts w:cs="Times New Roman"/>
    </w:rPr>
  </w:style>
  <w:style w:type="character" w:customStyle="1" w:styleId="ft2289">
    <w:name w:val="ft2289"/>
    <w:basedOn w:val="a3"/>
    <w:uiPriority w:val="99"/>
    <w:qFormat/>
    <w:rsid w:val="006F7042"/>
    <w:rPr>
      <w:rFonts w:cs="Times New Roman"/>
    </w:rPr>
  </w:style>
  <w:style w:type="character" w:customStyle="1" w:styleId="ft1884">
    <w:name w:val="ft1884"/>
    <w:basedOn w:val="a3"/>
    <w:uiPriority w:val="99"/>
    <w:qFormat/>
    <w:rsid w:val="006F7042"/>
    <w:rPr>
      <w:rFonts w:cs="Times New Roman"/>
    </w:rPr>
  </w:style>
  <w:style w:type="character" w:customStyle="1" w:styleId="ft2343">
    <w:name w:val="ft2343"/>
    <w:basedOn w:val="a3"/>
    <w:uiPriority w:val="99"/>
    <w:qFormat/>
    <w:rsid w:val="006F7042"/>
    <w:rPr>
      <w:rFonts w:cs="Times New Roman"/>
    </w:rPr>
  </w:style>
  <w:style w:type="character" w:customStyle="1" w:styleId="ft2392">
    <w:name w:val="ft2392"/>
    <w:basedOn w:val="a3"/>
    <w:uiPriority w:val="99"/>
    <w:qFormat/>
    <w:rsid w:val="006F7042"/>
    <w:rPr>
      <w:rFonts w:cs="Times New Roman"/>
    </w:rPr>
  </w:style>
  <w:style w:type="character" w:customStyle="1" w:styleId="ft2439">
    <w:name w:val="ft2439"/>
    <w:basedOn w:val="a3"/>
    <w:uiPriority w:val="99"/>
    <w:qFormat/>
    <w:rsid w:val="006F7042"/>
    <w:rPr>
      <w:rFonts w:cs="Times New Roman"/>
    </w:rPr>
  </w:style>
  <w:style w:type="character" w:customStyle="1" w:styleId="ft2489">
    <w:name w:val="ft2489"/>
    <w:basedOn w:val="a3"/>
    <w:uiPriority w:val="99"/>
    <w:qFormat/>
    <w:rsid w:val="006F7042"/>
    <w:rPr>
      <w:rFonts w:cs="Times New Roman"/>
    </w:rPr>
  </w:style>
  <w:style w:type="character" w:customStyle="1" w:styleId="ft2500">
    <w:name w:val="ft2500"/>
    <w:basedOn w:val="a3"/>
    <w:uiPriority w:val="99"/>
    <w:qFormat/>
    <w:rsid w:val="006F7042"/>
    <w:rPr>
      <w:rFonts w:cs="Times New Roman"/>
    </w:rPr>
  </w:style>
  <w:style w:type="character" w:customStyle="1" w:styleId="ft2555">
    <w:name w:val="ft2555"/>
    <w:basedOn w:val="a3"/>
    <w:uiPriority w:val="99"/>
    <w:qFormat/>
    <w:rsid w:val="006F7042"/>
    <w:rPr>
      <w:rFonts w:cs="Times New Roman"/>
    </w:rPr>
  </w:style>
  <w:style w:type="character" w:customStyle="1" w:styleId="ft2562">
    <w:name w:val="ft2562"/>
    <w:basedOn w:val="a3"/>
    <w:uiPriority w:val="99"/>
    <w:qFormat/>
    <w:rsid w:val="006F7042"/>
    <w:rPr>
      <w:rFonts w:cs="Times New Roman"/>
    </w:rPr>
  </w:style>
  <w:style w:type="character" w:customStyle="1" w:styleId="ft2569">
    <w:name w:val="ft2569"/>
    <w:basedOn w:val="a3"/>
    <w:uiPriority w:val="99"/>
    <w:qFormat/>
    <w:rsid w:val="006F7042"/>
    <w:rPr>
      <w:rFonts w:cs="Times New Roman"/>
    </w:rPr>
  </w:style>
  <w:style w:type="character" w:customStyle="1" w:styleId="ft2572">
    <w:name w:val="ft2572"/>
    <w:basedOn w:val="a3"/>
    <w:uiPriority w:val="99"/>
    <w:qFormat/>
    <w:rsid w:val="006F7042"/>
    <w:rPr>
      <w:rFonts w:cs="Times New Roman"/>
    </w:rPr>
  </w:style>
  <w:style w:type="character" w:customStyle="1" w:styleId="ft2581">
    <w:name w:val="ft2581"/>
    <w:basedOn w:val="a3"/>
    <w:uiPriority w:val="99"/>
    <w:qFormat/>
    <w:rsid w:val="006F7042"/>
    <w:rPr>
      <w:rFonts w:cs="Times New Roman"/>
    </w:rPr>
  </w:style>
  <w:style w:type="character" w:customStyle="1" w:styleId="ft2590">
    <w:name w:val="ft2590"/>
    <w:basedOn w:val="a3"/>
    <w:uiPriority w:val="99"/>
    <w:qFormat/>
    <w:rsid w:val="006F7042"/>
    <w:rPr>
      <w:rFonts w:cs="Times New Roman"/>
    </w:rPr>
  </w:style>
  <w:style w:type="character" w:customStyle="1" w:styleId="ft2624">
    <w:name w:val="ft2624"/>
    <w:basedOn w:val="a3"/>
    <w:uiPriority w:val="99"/>
    <w:qFormat/>
    <w:rsid w:val="006F7042"/>
    <w:rPr>
      <w:rFonts w:cs="Times New Roman"/>
    </w:rPr>
  </w:style>
  <w:style w:type="character" w:customStyle="1" w:styleId="ft2669">
    <w:name w:val="ft2669"/>
    <w:basedOn w:val="a3"/>
    <w:uiPriority w:val="99"/>
    <w:qFormat/>
    <w:rsid w:val="006F7042"/>
    <w:rPr>
      <w:rFonts w:cs="Times New Roman"/>
    </w:rPr>
  </w:style>
  <w:style w:type="character" w:customStyle="1" w:styleId="ft2679">
    <w:name w:val="ft2679"/>
    <w:basedOn w:val="a3"/>
    <w:uiPriority w:val="99"/>
    <w:qFormat/>
    <w:rsid w:val="006F7042"/>
    <w:rPr>
      <w:rFonts w:cs="Times New Roman"/>
    </w:rPr>
  </w:style>
  <w:style w:type="character" w:customStyle="1" w:styleId="ft2716">
    <w:name w:val="ft2716"/>
    <w:basedOn w:val="a3"/>
    <w:uiPriority w:val="99"/>
    <w:qFormat/>
    <w:rsid w:val="006F7042"/>
    <w:rPr>
      <w:rFonts w:cs="Times New Roman"/>
    </w:rPr>
  </w:style>
  <w:style w:type="character" w:customStyle="1" w:styleId="ft2726">
    <w:name w:val="ft2726"/>
    <w:basedOn w:val="a3"/>
    <w:uiPriority w:val="99"/>
    <w:qFormat/>
    <w:rsid w:val="006F7042"/>
    <w:rPr>
      <w:rFonts w:cs="Times New Roman"/>
    </w:rPr>
  </w:style>
  <w:style w:type="character" w:customStyle="1" w:styleId="ft2773">
    <w:name w:val="ft2773"/>
    <w:basedOn w:val="a3"/>
    <w:uiPriority w:val="99"/>
    <w:qFormat/>
    <w:rsid w:val="006F7042"/>
    <w:rPr>
      <w:rFonts w:cs="Times New Roman"/>
    </w:rPr>
  </w:style>
  <w:style w:type="character" w:customStyle="1" w:styleId="ft2782">
    <w:name w:val="ft2782"/>
    <w:basedOn w:val="a3"/>
    <w:uiPriority w:val="99"/>
    <w:qFormat/>
    <w:rsid w:val="006F7042"/>
    <w:rPr>
      <w:rFonts w:cs="Times New Roman"/>
    </w:rPr>
  </w:style>
  <w:style w:type="character" w:customStyle="1" w:styleId="ft2828">
    <w:name w:val="ft2828"/>
    <w:basedOn w:val="a3"/>
    <w:uiPriority w:val="99"/>
    <w:qFormat/>
    <w:rsid w:val="006F7042"/>
    <w:rPr>
      <w:rFonts w:cs="Times New Roman"/>
    </w:rPr>
  </w:style>
  <w:style w:type="character" w:customStyle="1" w:styleId="ft2877">
    <w:name w:val="ft2877"/>
    <w:basedOn w:val="a3"/>
    <w:uiPriority w:val="99"/>
    <w:qFormat/>
    <w:rsid w:val="006F7042"/>
    <w:rPr>
      <w:rFonts w:cs="Times New Roman"/>
    </w:rPr>
  </w:style>
  <w:style w:type="character" w:customStyle="1" w:styleId="ft2921">
    <w:name w:val="ft2921"/>
    <w:basedOn w:val="a3"/>
    <w:uiPriority w:val="99"/>
    <w:qFormat/>
    <w:rsid w:val="006F7042"/>
    <w:rPr>
      <w:rFonts w:cs="Times New Roman"/>
    </w:rPr>
  </w:style>
  <w:style w:type="character" w:customStyle="1" w:styleId="ft2927">
    <w:name w:val="ft2927"/>
    <w:basedOn w:val="a3"/>
    <w:uiPriority w:val="99"/>
    <w:qFormat/>
    <w:rsid w:val="006F7042"/>
    <w:rPr>
      <w:rFonts w:cs="Times New Roman"/>
    </w:rPr>
  </w:style>
  <w:style w:type="character" w:customStyle="1" w:styleId="ft2935">
    <w:name w:val="ft2935"/>
    <w:basedOn w:val="a3"/>
    <w:uiPriority w:val="99"/>
    <w:qFormat/>
    <w:rsid w:val="006F7042"/>
    <w:rPr>
      <w:rFonts w:cs="Times New Roman"/>
    </w:rPr>
  </w:style>
  <w:style w:type="character" w:customStyle="1" w:styleId="ft2943">
    <w:name w:val="ft2943"/>
    <w:basedOn w:val="a3"/>
    <w:uiPriority w:val="99"/>
    <w:qFormat/>
    <w:rsid w:val="006F7042"/>
    <w:rPr>
      <w:rFonts w:cs="Times New Roman"/>
    </w:rPr>
  </w:style>
  <w:style w:type="character" w:customStyle="1" w:styleId="ft2952">
    <w:name w:val="ft2952"/>
    <w:basedOn w:val="a3"/>
    <w:uiPriority w:val="99"/>
    <w:qFormat/>
    <w:rsid w:val="006F7042"/>
    <w:rPr>
      <w:rFonts w:cs="Times New Roman"/>
    </w:rPr>
  </w:style>
  <w:style w:type="character" w:customStyle="1" w:styleId="ft2954">
    <w:name w:val="ft2954"/>
    <w:basedOn w:val="a3"/>
    <w:uiPriority w:val="99"/>
    <w:qFormat/>
    <w:rsid w:val="006F7042"/>
    <w:rPr>
      <w:rFonts w:cs="Times New Roman"/>
    </w:rPr>
  </w:style>
  <w:style w:type="character" w:customStyle="1" w:styleId="ft2955">
    <w:name w:val="ft2955"/>
    <w:basedOn w:val="a3"/>
    <w:uiPriority w:val="99"/>
    <w:qFormat/>
    <w:rsid w:val="006F7042"/>
    <w:rPr>
      <w:rFonts w:cs="Times New Roman"/>
    </w:rPr>
  </w:style>
  <w:style w:type="character" w:customStyle="1" w:styleId="ft2962">
    <w:name w:val="ft2962"/>
    <w:basedOn w:val="a3"/>
    <w:uiPriority w:val="99"/>
    <w:qFormat/>
    <w:rsid w:val="006F7042"/>
    <w:rPr>
      <w:rFonts w:cs="Times New Roman"/>
    </w:rPr>
  </w:style>
  <w:style w:type="character" w:customStyle="1" w:styleId="ft2968">
    <w:name w:val="ft2968"/>
    <w:basedOn w:val="a3"/>
    <w:uiPriority w:val="99"/>
    <w:qFormat/>
    <w:rsid w:val="006F7042"/>
    <w:rPr>
      <w:rFonts w:cs="Times New Roman"/>
    </w:rPr>
  </w:style>
  <w:style w:type="character" w:customStyle="1" w:styleId="ft2973">
    <w:name w:val="ft2973"/>
    <w:basedOn w:val="a3"/>
    <w:uiPriority w:val="99"/>
    <w:qFormat/>
    <w:rsid w:val="006F7042"/>
    <w:rPr>
      <w:rFonts w:cs="Times New Roman"/>
    </w:rPr>
  </w:style>
  <w:style w:type="character" w:customStyle="1" w:styleId="ft2974">
    <w:name w:val="ft2974"/>
    <w:basedOn w:val="a3"/>
    <w:uiPriority w:val="99"/>
    <w:qFormat/>
    <w:rsid w:val="006F7042"/>
    <w:rPr>
      <w:rFonts w:cs="Times New Roman"/>
    </w:rPr>
  </w:style>
  <w:style w:type="character" w:customStyle="1" w:styleId="ft2976">
    <w:name w:val="ft2976"/>
    <w:basedOn w:val="a3"/>
    <w:uiPriority w:val="99"/>
    <w:qFormat/>
    <w:rsid w:val="006F7042"/>
    <w:rPr>
      <w:rFonts w:cs="Times New Roman"/>
    </w:rPr>
  </w:style>
  <w:style w:type="character" w:customStyle="1" w:styleId="ft2985">
    <w:name w:val="ft2985"/>
    <w:basedOn w:val="a3"/>
    <w:uiPriority w:val="99"/>
    <w:qFormat/>
    <w:rsid w:val="006F7042"/>
    <w:rPr>
      <w:rFonts w:cs="Times New Roman"/>
    </w:rPr>
  </w:style>
  <w:style w:type="character" w:customStyle="1" w:styleId="ft3002">
    <w:name w:val="ft3002"/>
    <w:basedOn w:val="a3"/>
    <w:uiPriority w:val="99"/>
    <w:qFormat/>
    <w:rsid w:val="006F7042"/>
    <w:rPr>
      <w:rFonts w:cs="Times New Roman"/>
    </w:rPr>
  </w:style>
  <w:style w:type="character" w:customStyle="1" w:styleId="ft3037">
    <w:name w:val="ft3037"/>
    <w:basedOn w:val="a3"/>
    <w:uiPriority w:val="99"/>
    <w:qFormat/>
    <w:rsid w:val="006F7042"/>
    <w:rPr>
      <w:rFonts w:cs="Times New Roman"/>
    </w:rPr>
  </w:style>
  <w:style w:type="character" w:customStyle="1" w:styleId="ft3084">
    <w:name w:val="ft3084"/>
    <w:basedOn w:val="a3"/>
    <w:uiPriority w:val="99"/>
    <w:qFormat/>
    <w:rsid w:val="006F7042"/>
    <w:rPr>
      <w:rFonts w:cs="Times New Roman"/>
    </w:rPr>
  </w:style>
  <w:style w:type="character" w:customStyle="1" w:styleId="ft3127">
    <w:name w:val="ft3127"/>
    <w:basedOn w:val="a3"/>
    <w:uiPriority w:val="99"/>
    <w:qFormat/>
    <w:rsid w:val="006F7042"/>
    <w:rPr>
      <w:rFonts w:cs="Times New Roman"/>
    </w:rPr>
  </w:style>
  <w:style w:type="character" w:customStyle="1" w:styleId="ft3156">
    <w:name w:val="ft3156"/>
    <w:basedOn w:val="a3"/>
    <w:uiPriority w:val="99"/>
    <w:qFormat/>
    <w:rsid w:val="006F7042"/>
    <w:rPr>
      <w:rFonts w:cs="Times New Roman"/>
    </w:rPr>
  </w:style>
  <w:style w:type="character" w:customStyle="1" w:styleId="ft3206">
    <w:name w:val="ft3206"/>
    <w:basedOn w:val="a3"/>
    <w:uiPriority w:val="99"/>
    <w:qFormat/>
    <w:rsid w:val="006F7042"/>
    <w:rPr>
      <w:rFonts w:cs="Times New Roman"/>
    </w:rPr>
  </w:style>
  <w:style w:type="character" w:customStyle="1" w:styleId="ft3264">
    <w:name w:val="ft3264"/>
    <w:basedOn w:val="a3"/>
    <w:uiPriority w:val="99"/>
    <w:qFormat/>
    <w:rsid w:val="006F7042"/>
    <w:rPr>
      <w:rFonts w:cs="Times New Roman"/>
    </w:rPr>
  </w:style>
  <w:style w:type="character" w:customStyle="1" w:styleId="ft3315">
    <w:name w:val="ft3315"/>
    <w:basedOn w:val="a3"/>
    <w:uiPriority w:val="99"/>
    <w:qFormat/>
    <w:rsid w:val="006F7042"/>
    <w:rPr>
      <w:rFonts w:cs="Times New Roman"/>
    </w:rPr>
  </w:style>
  <w:style w:type="character" w:customStyle="1" w:styleId="ft3373">
    <w:name w:val="ft3373"/>
    <w:basedOn w:val="a3"/>
    <w:uiPriority w:val="99"/>
    <w:qFormat/>
    <w:rsid w:val="006F7042"/>
    <w:rPr>
      <w:rFonts w:cs="Times New Roman"/>
    </w:rPr>
  </w:style>
  <w:style w:type="character" w:customStyle="1" w:styleId="ft3432">
    <w:name w:val="ft3432"/>
    <w:basedOn w:val="a3"/>
    <w:uiPriority w:val="99"/>
    <w:qFormat/>
    <w:rsid w:val="006F7042"/>
    <w:rPr>
      <w:rFonts w:cs="Times New Roman"/>
    </w:rPr>
  </w:style>
  <w:style w:type="character" w:customStyle="1" w:styleId="ft3489">
    <w:name w:val="ft3489"/>
    <w:basedOn w:val="a3"/>
    <w:uiPriority w:val="99"/>
    <w:qFormat/>
    <w:rsid w:val="006F7042"/>
    <w:rPr>
      <w:rFonts w:cs="Times New Roman"/>
    </w:rPr>
  </w:style>
  <w:style w:type="character" w:customStyle="1" w:styleId="ft3546">
    <w:name w:val="ft3546"/>
    <w:basedOn w:val="a3"/>
    <w:uiPriority w:val="99"/>
    <w:qFormat/>
    <w:rsid w:val="006F7042"/>
    <w:rPr>
      <w:rFonts w:cs="Times New Roman"/>
    </w:rPr>
  </w:style>
  <w:style w:type="character" w:customStyle="1" w:styleId="ft3608">
    <w:name w:val="ft3608"/>
    <w:basedOn w:val="a3"/>
    <w:uiPriority w:val="99"/>
    <w:qFormat/>
    <w:rsid w:val="006F7042"/>
    <w:rPr>
      <w:rFonts w:cs="Times New Roman"/>
    </w:rPr>
  </w:style>
  <w:style w:type="character" w:customStyle="1" w:styleId="ft3651">
    <w:name w:val="ft3651"/>
    <w:basedOn w:val="a3"/>
    <w:uiPriority w:val="99"/>
    <w:qFormat/>
    <w:rsid w:val="006F7042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6F7042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6F7042"/>
    <w:rPr>
      <w:rFonts w:cs="Times New Roman"/>
    </w:rPr>
  </w:style>
  <w:style w:type="character" w:customStyle="1" w:styleId="1142">
    <w:name w:val="Знак Знак114"/>
    <w:uiPriority w:val="99"/>
    <w:locked/>
    <w:rsid w:val="006F7042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6F7042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6F7042"/>
  </w:style>
  <w:style w:type="character" w:customStyle="1" w:styleId="ft9274">
    <w:name w:val="ft9274"/>
    <w:uiPriority w:val="99"/>
    <w:qFormat/>
    <w:rsid w:val="006F7042"/>
  </w:style>
  <w:style w:type="character" w:customStyle="1" w:styleId="ft9282">
    <w:name w:val="ft9282"/>
    <w:uiPriority w:val="99"/>
    <w:qFormat/>
    <w:rsid w:val="006F7042"/>
  </w:style>
  <w:style w:type="character" w:customStyle="1" w:styleId="ft9284">
    <w:name w:val="ft9284"/>
    <w:uiPriority w:val="99"/>
    <w:qFormat/>
    <w:rsid w:val="006F7042"/>
  </w:style>
  <w:style w:type="character" w:customStyle="1" w:styleId="ft9287">
    <w:name w:val="ft9287"/>
    <w:uiPriority w:val="99"/>
    <w:qFormat/>
    <w:rsid w:val="006F7042"/>
  </w:style>
  <w:style w:type="character" w:customStyle="1" w:styleId="ft9293">
    <w:name w:val="ft9293"/>
    <w:uiPriority w:val="99"/>
    <w:qFormat/>
    <w:rsid w:val="006F7042"/>
  </w:style>
  <w:style w:type="character" w:customStyle="1" w:styleId="ft9299">
    <w:name w:val="ft9299"/>
    <w:uiPriority w:val="99"/>
    <w:qFormat/>
    <w:rsid w:val="006F7042"/>
  </w:style>
  <w:style w:type="character" w:customStyle="1" w:styleId="ft9306">
    <w:name w:val="ft9306"/>
    <w:uiPriority w:val="99"/>
    <w:qFormat/>
    <w:rsid w:val="006F7042"/>
  </w:style>
  <w:style w:type="character" w:customStyle="1" w:styleId="ft8849">
    <w:name w:val="ft8849"/>
    <w:uiPriority w:val="99"/>
    <w:qFormat/>
    <w:rsid w:val="006F7042"/>
  </w:style>
  <w:style w:type="character" w:customStyle="1" w:styleId="ft9312">
    <w:name w:val="ft9312"/>
    <w:uiPriority w:val="99"/>
    <w:qFormat/>
    <w:rsid w:val="006F7042"/>
  </w:style>
  <w:style w:type="character" w:customStyle="1" w:styleId="ft9316">
    <w:name w:val="ft9316"/>
    <w:uiPriority w:val="99"/>
    <w:qFormat/>
    <w:rsid w:val="006F7042"/>
  </w:style>
  <w:style w:type="character" w:customStyle="1" w:styleId="ft9324">
    <w:name w:val="ft9324"/>
    <w:uiPriority w:val="99"/>
    <w:qFormat/>
    <w:rsid w:val="006F7042"/>
  </w:style>
  <w:style w:type="character" w:customStyle="1" w:styleId="ft9330">
    <w:name w:val="ft9330"/>
    <w:uiPriority w:val="99"/>
    <w:qFormat/>
    <w:rsid w:val="006F7042"/>
  </w:style>
  <w:style w:type="character" w:customStyle="1" w:styleId="18100">
    <w:name w:val="Знак Знак1810"/>
    <w:uiPriority w:val="99"/>
    <w:rsid w:val="006F7042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6F7042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6F7042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6F7042"/>
    <w:rPr>
      <w:rFonts w:ascii="Wingdings" w:hAnsi="Wingdings"/>
    </w:rPr>
  </w:style>
  <w:style w:type="character" w:customStyle="1" w:styleId="WW8Num39z0">
    <w:name w:val="WW8Num39z0"/>
    <w:uiPriority w:val="99"/>
    <w:qFormat/>
    <w:rsid w:val="006F7042"/>
    <w:rPr>
      <w:rFonts w:ascii="Wingdings" w:hAnsi="Wingdings"/>
    </w:rPr>
  </w:style>
  <w:style w:type="character" w:customStyle="1" w:styleId="WW8Num42z0">
    <w:name w:val="WW8Num42z0"/>
    <w:uiPriority w:val="99"/>
    <w:qFormat/>
    <w:rsid w:val="006F7042"/>
    <w:rPr>
      <w:rFonts w:ascii="Wingdings" w:hAnsi="Wingdings"/>
    </w:rPr>
  </w:style>
  <w:style w:type="character" w:customStyle="1" w:styleId="WW8Num44z0">
    <w:name w:val="WW8Num44z0"/>
    <w:uiPriority w:val="99"/>
    <w:qFormat/>
    <w:rsid w:val="006F7042"/>
    <w:rPr>
      <w:rFonts w:ascii="Wingdings" w:hAnsi="Wingdings"/>
    </w:rPr>
  </w:style>
  <w:style w:type="character" w:customStyle="1" w:styleId="WW8Num44z1">
    <w:name w:val="WW8Num44z1"/>
    <w:uiPriority w:val="99"/>
    <w:qFormat/>
    <w:rsid w:val="006F7042"/>
    <w:rPr>
      <w:rFonts w:ascii="Courier New" w:hAnsi="Courier New"/>
    </w:rPr>
  </w:style>
  <w:style w:type="character" w:customStyle="1" w:styleId="WW8Num44z3">
    <w:name w:val="WW8Num44z3"/>
    <w:uiPriority w:val="99"/>
    <w:qFormat/>
    <w:rsid w:val="006F7042"/>
    <w:rPr>
      <w:rFonts w:ascii="Symbol" w:hAnsi="Symbol"/>
    </w:rPr>
  </w:style>
  <w:style w:type="character" w:customStyle="1" w:styleId="WW8Num47z0">
    <w:name w:val="WW8Num47z0"/>
    <w:uiPriority w:val="99"/>
    <w:qFormat/>
    <w:rsid w:val="006F7042"/>
    <w:rPr>
      <w:rFonts w:ascii="Wingdings" w:hAnsi="Wingdings"/>
    </w:rPr>
  </w:style>
  <w:style w:type="character" w:customStyle="1" w:styleId="WW8Num47z1">
    <w:name w:val="WW8Num47z1"/>
    <w:uiPriority w:val="99"/>
    <w:qFormat/>
    <w:rsid w:val="006F7042"/>
    <w:rPr>
      <w:rFonts w:ascii="Courier New" w:hAnsi="Courier New"/>
    </w:rPr>
  </w:style>
  <w:style w:type="character" w:customStyle="1" w:styleId="WW8Num47z3">
    <w:name w:val="WW8Num47z3"/>
    <w:uiPriority w:val="99"/>
    <w:qFormat/>
    <w:rsid w:val="006F7042"/>
    <w:rPr>
      <w:rFonts w:ascii="Symbol" w:hAnsi="Symbol"/>
    </w:rPr>
  </w:style>
  <w:style w:type="character" w:customStyle="1" w:styleId="WW8Num50z0">
    <w:name w:val="WW8Num50z0"/>
    <w:uiPriority w:val="99"/>
    <w:qFormat/>
    <w:rsid w:val="006F7042"/>
    <w:rPr>
      <w:rFonts w:ascii="Wingdings" w:hAnsi="Wingdings"/>
    </w:rPr>
  </w:style>
  <w:style w:type="character" w:customStyle="1" w:styleId="WW8Num51z0">
    <w:name w:val="WW8Num51z0"/>
    <w:uiPriority w:val="99"/>
    <w:qFormat/>
    <w:rsid w:val="006F7042"/>
    <w:rPr>
      <w:rFonts w:ascii="Wingdings" w:hAnsi="Wingdings"/>
    </w:rPr>
  </w:style>
  <w:style w:type="character" w:customStyle="1" w:styleId="WW8Num52z0">
    <w:name w:val="WW8Num52z0"/>
    <w:uiPriority w:val="99"/>
    <w:qFormat/>
    <w:rsid w:val="006F7042"/>
    <w:rPr>
      <w:rFonts w:ascii="Symbol" w:hAnsi="Symbol"/>
    </w:rPr>
  </w:style>
  <w:style w:type="character" w:customStyle="1" w:styleId="WW8Num53z0">
    <w:name w:val="WW8Num53z0"/>
    <w:uiPriority w:val="99"/>
    <w:qFormat/>
    <w:rsid w:val="006F7042"/>
    <w:rPr>
      <w:rFonts w:ascii="Wingdings" w:hAnsi="Wingdings"/>
    </w:rPr>
  </w:style>
  <w:style w:type="character" w:customStyle="1" w:styleId="WW8Num53z1">
    <w:name w:val="WW8Num53z1"/>
    <w:uiPriority w:val="99"/>
    <w:qFormat/>
    <w:rsid w:val="006F7042"/>
    <w:rPr>
      <w:rFonts w:ascii="Courier New" w:hAnsi="Courier New"/>
    </w:rPr>
  </w:style>
  <w:style w:type="character" w:customStyle="1" w:styleId="WW8Num53z3">
    <w:name w:val="WW8Num53z3"/>
    <w:uiPriority w:val="99"/>
    <w:qFormat/>
    <w:rsid w:val="006F7042"/>
    <w:rPr>
      <w:rFonts w:ascii="Symbol" w:hAnsi="Symbol"/>
    </w:rPr>
  </w:style>
  <w:style w:type="character" w:customStyle="1" w:styleId="WW8Num55z0">
    <w:name w:val="WW8Num55z0"/>
    <w:uiPriority w:val="99"/>
    <w:qFormat/>
    <w:rsid w:val="006F7042"/>
    <w:rPr>
      <w:rFonts w:ascii="Symbol" w:hAnsi="Symbol"/>
    </w:rPr>
  </w:style>
  <w:style w:type="character" w:customStyle="1" w:styleId="WW8Num56z0">
    <w:name w:val="WW8Num56z0"/>
    <w:uiPriority w:val="99"/>
    <w:qFormat/>
    <w:rsid w:val="006F7042"/>
    <w:rPr>
      <w:rFonts w:ascii="Symbol" w:hAnsi="Symbol"/>
    </w:rPr>
  </w:style>
  <w:style w:type="character" w:customStyle="1" w:styleId="WW8Num59z0">
    <w:name w:val="WW8Num59z0"/>
    <w:uiPriority w:val="99"/>
    <w:qFormat/>
    <w:rsid w:val="006F7042"/>
    <w:rPr>
      <w:rFonts w:ascii="Symbol" w:hAnsi="Symbol"/>
    </w:rPr>
  </w:style>
  <w:style w:type="character" w:customStyle="1" w:styleId="WW8Num63z0">
    <w:name w:val="WW8Num63z0"/>
    <w:uiPriority w:val="99"/>
    <w:qFormat/>
    <w:rsid w:val="006F7042"/>
    <w:rPr>
      <w:rFonts w:ascii="Symbol" w:hAnsi="Symbol"/>
    </w:rPr>
  </w:style>
  <w:style w:type="character" w:customStyle="1" w:styleId="WW8Num66z0">
    <w:name w:val="WW8Num66z0"/>
    <w:uiPriority w:val="99"/>
    <w:qFormat/>
    <w:rsid w:val="006F7042"/>
    <w:rPr>
      <w:rFonts w:ascii="Symbol" w:hAnsi="Symbol"/>
    </w:rPr>
  </w:style>
  <w:style w:type="character" w:customStyle="1" w:styleId="WW8Num69z1">
    <w:name w:val="WW8Num69z1"/>
    <w:uiPriority w:val="99"/>
    <w:qFormat/>
    <w:rsid w:val="006F7042"/>
    <w:rPr>
      <w:rFonts w:ascii="Wingdings" w:hAnsi="Wingdings"/>
    </w:rPr>
  </w:style>
  <w:style w:type="character" w:customStyle="1" w:styleId="WW8Num72z0">
    <w:name w:val="WW8Num72z0"/>
    <w:uiPriority w:val="99"/>
    <w:qFormat/>
    <w:rsid w:val="006F7042"/>
    <w:rPr>
      <w:rFonts w:ascii="Symbol" w:hAnsi="Symbol"/>
    </w:rPr>
  </w:style>
  <w:style w:type="character" w:customStyle="1" w:styleId="WW8Num72z1">
    <w:name w:val="WW8Num72z1"/>
    <w:uiPriority w:val="99"/>
    <w:qFormat/>
    <w:rsid w:val="006F7042"/>
    <w:rPr>
      <w:rFonts w:ascii="Courier New" w:hAnsi="Courier New"/>
    </w:rPr>
  </w:style>
  <w:style w:type="character" w:customStyle="1" w:styleId="WW8Num72z2">
    <w:name w:val="WW8Num72z2"/>
    <w:uiPriority w:val="99"/>
    <w:qFormat/>
    <w:rsid w:val="006F7042"/>
    <w:rPr>
      <w:rFonts w:ascii="Wingdings" w:hAnsi="Wingdings"/>
    </w:rPr>
  </w:style>
  <w:style w:type="character" w:customStyle="1" w:styleId="WW8Num74z0">
    <w:name w:val="WW8Num74z0"/>
    <w:uiPriority w:val="99"/>
    <w:qFormat/>
    <w:rsid w:val="006F7042"/>
    <w:rPr>
      <w:rFonts w:ascii="Symbol" w:hAnsi="Symbol"/>
    </w:rPr>
  </w:style>
  <w:style w:type="character" w:customStyle="1" w:styleId="WW8Num75z0">
    <w:name w:val="WW8Num75z0"/>
    <w:uiPriority w:val="99"/>
    <w:qFormat/>
    <w:rsid w:val="006F7042"/>
    <w:rPr>
      <w:rFonts w:ascii="Wingdings" w:hAnsi="Wingdings"/>
    </w:rPr>
  </w:style>
  <w:style w:type="character" w:customStyle="1" w:styleId="WW8Num75z1">
    <w:name w:val="WW8Num75z1"/>
    <w:uiPriority w:val="99"/>
    <w:qFormat/>
    <w:rsid w:val="006F7042"/>
    <w:rPr>
      <w:rFonts w:ascii="Courier New" w:hAnsi="Courier New"/>
    </w:rPr>
  </w:style>
  <w:style w:type="character" w:customStyle="1" w:styleId="WW8Num75z3">
    <w:name w:val="WW8Num75z3"/>
    <w:uiPriority w:val="99"/>
    <w:qFormat/>
    <w:rsid w:val="006F7042"/>
    <w:rPr>
      <w:rFonts w:ascii="Symbol" w:hAnsi="Symbol"/>
    </w:rPr>
  </w:style>
  <w:style w:type="character" w:customStyle="1" w:styleId="WW8Num77z0">
    <w:name w:val="WW8Num77z0"/>
    <w:uiPriority w:val="99"/>
    <w:qFormat/>
    <w:rsid w:val="006F7042"/>
    <w:rPr>
      <w:rFonts w:ascii="Symbol" w:hAnsi="Symbol"/>
    </w:rPr>
  </w:style>
  <w:style w:type="character" w:customStyle="1" w:styleId="WW8Num78z0">
    <w:name w:val="WW8Num78z0"/>
    <w:uiPriority w:val="99"/>
    <w:qFormat/>
    <w:rsid w:val="006F7042"/>
    <w:rPr>
      <w:rFonts w:ascii="Wingdings" w:hAnsi="Wingdings"/>
    </w:rPr>
  </w:style>
  <w:style w:type="character" w:customStyle="1" w:styleId="WW8Num78z1">
    <w:name w:val="WW8Num78z1"/>
    <w:uiPriority w:val="99"/>
    <w:qFormat/>
    <w:rsid w:val="006F7042"/>
    <w:rPr>
      <w:rFonts w:ascii="Courier New" w:hAnsi="Courier New"/>
    </w:rPr>
  </w:style>
  <w:style w:type="character" w:customStyle="1" w:styleId="WW8Num78z3">
    <w:name w:val="WW8Num78z3"/>
    <w:uiPriority w:val="99"/>
    <w:qFormat/>
    <w:rsid w:val="006F7042"/>
    <w:rPr>
      <w:rFonts w:ascii="Symbol" w:hAnsi="Symbol"/>
    </w:rPr>
  </w:style>
  <w:style w:type="character" w:customStyle="1" w:styleId="WW8Num79z0">
    <w:name w:val="WW8Num79z0"/>
    <w:uiPriority w:val="99"/>
    <w:qFormat/>
    <w:rsid w:val="006F7042"/>
    <w:rPr>
      <w:rFonts w:ascii="Symbol" w:hAnsi="Symbol"/>
    </w:rPr>
  </w:style>
  <w:style w:type="character" w:customStyle="1" w:styleId="WW8Num86z0">
    <w:name w:val="WW8Num86z0"/>
    <w:uiPriority w:val="99"/>
    <w:qFormat/>
    <w:rsid w:val="006F7042"/>
    <w:rPr>
      <w:rFonts w:ascii="Wingdings" w:hAnsi="Wingdings"/>
    </w:rPr>
  </w:style>
  <w:style w:type="character" w:customStyle="1" w:styleId="WW8Num86z1">
    <w:name w:val="WW8Num86z1"/>
    <w:uiPriority w:val="99"/>
    <w:qFormat/>
    <w:rsid w:val="006F7042"/>
    <w:rPr>
      <w:rFonts w:ascii="Courier New" w:hAnsi="Courier New"/>
    </w:rPr>
  </w:style>
  <w:style w:type="character" w:customStyle="1" w:styleId="WW8Num86z3">
    <w:name w:val="WW8Num86z3"/>
    <w:uiPriority w:val="99"/>
    <w:qFormat/>
    <w:rsid w:val="006F7042"/>
    <w:rPr>
      <w:rFonts w:ascii="Symbol" w:hAnsi="Symbol"/>
    </w:rPr>
  </w:style>
  <w:style w:type="character" w:customStyle="1" w:styleId="WW8Num87z0">
    <w:name w:val="WW8Num87z0"/>
    <w:uiPriority w:val="99"/>
    <w:qFormat/>
    <w:rsid w:val="006F7042"/>
    <w:rPr>
      <w:rFonts w:ascii="Symbol" w:hAnsi="Symbol"/>
    </w:rPr>
  </w:style>
  <w:style w:type="character" w:customStyle="1" w:styleId="WW8Num89z0">
    <w:name w:val="WW8Num89z0"/>
    <w:uiPriority w:val="99"/>
    <w:qFormat/>
    <w:rsid w:val="006F7042"/>
    <w:rPr>
      <w:rFonts w:ascii="Symbol" w:hAnsi="Symbol"/>
    </w:rPr>
  </w:style>
  <w:style w:type="character" w:customStyle="1" w:styleId="WW8Num90z0">
    <w:name w:val="WW8Num90z0"/>
    <w:uiPriority w:val="99"/>
    <w:qFormat/>
    <w:rsid w:val="006F7042"/>
    <w:rPr>
      <w:rFonts w:ascii="Symbol" w:hAnsi="Symbol"/>
    </w:rPr>
  </w:style>
  <w:style w:type="character" w:customStyle="1" w:styleId="WW8Num92z0">
    <w:name w:val="WW8Num92z0"/>
    <w:uiPriority w:val="99"/>
    <w:qFormat/>
    <w:rsid w:val="006F7042"/>
    <w:rPr>
      <w:rFonts w:ascii="Symbol" w:hAnsi="Symbol"/>
    </w:rPr>
  </w:style>
  <w:style w:type="character" w:customStyle="1" w:styleId="WW8Num93z0">
    <w:name w:val="WW8Num93z0"/>
    <w:uiPriority w:val="99"/>
    <w:qFormat/>
    <w:rsid w:val="006F7042"/>
    <w:rPr>
      <w:rFonts w:ascii="Wingdings" w:hAnsi="Wingdings"/>
    </w:rPr>
  </w:style>
  <w:style w:type="character" w:customStyle="1" w:styleId="WW8Num93z1">
    <w:name w:val="WW8Num93z1"/>
    <w:uiPriority w:val="99"/>
    <w:qFormat/>
    <w:rsid w:val="006F7042"/>
    <w:rPr>
      <w:rFonts w:ascii="Courier New" w:hAnsi="Courier New"/>
    </w:rPr>
  </w:style>
  <w:style w:type="character" w:customStyle="1" w:styleId="WW8Num93z3">
    <w:name w:val="WW8Num93z3"/>
    <w:uiPriority w:val="99"/>
    <w:qFormat/>
    <w:rsid w:val="006F7042"/>
    <w:rPr>
      <w:rFonts w:ascii="Symbol" w:hAnsi="Symbol"/>
    </w:rPr>
  </w:style>
  <w:style w:type="character" w:customStyle="1" w:styleId="WW8Num94z0">
    <w:name w:val="WW8Num94z0"/>
    <w:uiPriority w:val="99"/>
    <w:qFormat/>
    <w:rsid w:val="006F7042"/>
    <w:rPr>
      <w:rFonts w:ascii="Symbol" w:hAnsi="Symbol"/>
    </w:rPr>
  </w:style>
  <w:style w:type="character" w:customStyle="1" w:styleId="WW8Num97z0">
    <w:name w:val="WW8Num97z0"/>
    <w:uiPriority w:val="99"/>
    <w:qFormat/>
    <w:rsid w:val="006F7042"/>
    <w:rPr>
      <w:rFonts w:ascii="Symbol" w:hAnsi="Symbol"/>
    </w:rPr>
  </w:style>
  <w:style w:type="character" w:customStyle="1" w:styleId="WW8Num99z0">
    <w:name w:val="WW8Num99z0"/>
    <w:uiPriority w:val="99"/>
    <w:qFormat/>
    <w:rsid w:val="006F7042"/>
    <w:rPr>
      <w:rFonts w:ascii="Symbol" w:hAnsi="Symbol"/>
    </w:rPr>
  </w:style>
  <w:style w:type="character" w:customStyle="1" w:styleId="WW8Num101z0">
    <w:name w:val="WW8Num101z0"/>
    <w:uiPriority w:val="99"/>
    <w:qFormat/>
    <w:rsid w:val="006F7042"/>
    <w:rPr>
      <w:rFonts w:ascii="Symbol" w:hAnsi="Symbol"/>
    </w:rPr>
  </w:style>
  <w:style w:type="character" w:customStyle="1" w:styleId="WW8Num104z0">
    <w:name w:val="WW8Num104z0"/>
    <w:uiPriority w:val="99"/>
    <w:qFormat/>
    <w:rsid w:val="006F7042"/>
    <w:rPr>
      <w:rFonts w:ascii="Symbol" w:hAnsi="Symbol"/>
    </w:rPr>
  </w:style>
  <w:style w:type="character" w:customStyle="1" w:styleId="WW8Num107z0">
    <w:name w:val="WW8Num107z0"/>
    <w:uiPriority w:val="99"/>
    <w:qFormat/>
    <w:rsid w:val="006F7042"/>
    <w:rPr>
      <w:rFonts w:ascii="Symbol" w:hAnsi="Symbol"/>
    </w:rPr>
  </w:style>
  <w:style w:type="character" w:customStyle="1" w:styleId="WW8Num109z0">
    <w:name w:val="WW8Num109z0"/>
    <w:uiPriority w:val="99"/>
    <w:qFormat/>
    <w:rsid w:val="006F7042"/>
    <w:rPr>
      <w:rFonts w:ascii="Symbol" w:hAnsi="Symbol"/>
    </w:rPr>
  </w:style>
  <w:style w:type="character" w:customStyle="1" w:styleId="WW8Num112z1">
    <w:name w:val="WW8Num112z1"/>
    <w:uiPriority w:val="99"/>
    <w:qFormat/>
    <w:rsid w:val="006F7042"/>
    <w:rPr>
      <w:color w:val="000000"/>
    </w:rPr>
  </w:style>
  <w:style w:type="character" w:customStyle="1" w:styleId="WW8Num114z0">
    <w:name w:val="WW8Num114z0"/>
    <w:uiPriority w:val="99"/>
    <w:qFormat/>
    <w:rsid w:val="006F7042"/>
    <w:rPr>
      <w:rFonts w:ascii="Symbol" w:hAnsi="Symbol"/>
    </w:rPr>
  </w:style>
  <w:style w:type="character" w:customStyle="1" w:styleId="WW8Num117z0">
    <w:name w:val="WW8Num117z0"/>
    <w:uiPriority w:val="99"/>
    <w:qFormat/>
    <w:rsid w:val="006F7042"/>
    <w:rPr>
      <w:rFonts w:ascii="Symbol" w:hAnsi="Symbol"/>
    </w:rPr>
  </w:style>
  <w:style w:type="character" w:customStyle="1" w:styleId="WW8Num118z0">
    <w:name w:val="WW8Num118z0"/>
    <w:uiPriority w:val="99"/>
    <w:qFormat/>
    <w:rsid w:val="006F7042"/>
    <w:rPr>
      <w:rFonts w:ascii="Wingdings" w:hAnsi="Wingdings"/>
    </w:rPr>
  </w:style>
  <w:style w:type="character" w:customStyle="1" w:styleId="WW8Num118z1">
    <w:name w:val="WW8Num118z1"/>
    <w:uiPriority w:val="99"/>
    <w:qFormat/>
    <w:rsid w:val="006F7042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6F7042"/>
    <w:rPr>
      <w:rFonts w:ascii="Symbol" w:hAnsi="Symbol"/>
    </w:rPr>
  </w:style>
  <w:style w:type="character" w:customStyle="1" w:styleId="WW8Num120z0">
    <w:name w:val="WW8Num120z0"/>
    <w:uiPriority w:val="99"/>
    <w:qFormat/>
    <w:rsid w:val="006F7042"/>
    <w:rPr>
      <w:rFonts w:ascii="Symbol" w:hAnsi="Symbol"/>
    </w:rPr>
  </w:style>
  <w:style w:type="character" w:customStyle="1" w:styleId="WW8Num121z0">
    <w:name w:val="WW8Num121z0"/>
    <w:uiPriority w:val="99"/>
    <w:qFormat/>
    <w:rsid w:val="006F7042"/>
    <w:rPr>
      <w:rFonts w:ascii="Symbol" w:hAnsi="Symbol"/>
    </w:rPr>
  </w:style>
  <w:style w:type="character" w:customStyle="1" w:styleId="WW8Num124z0">
    <w:name w:val="WW8Num124z0"/>
    <w:uiPriority w:val="99"/>
    <w:qFormat/>
    <w:rsid w:val="006F7042"/>
    <w:rPr>
      <w:rFonts w:ascii="Symbol" w:hAnsi="Symbol"/>
    </w:rPr>
  </w:style>
  <w:style w:type="character" w:customStyle="1" w:styleId="WW8Num125z0">
    <w:name w:val="WW8Num125z0"/>
    <w:uiPriority w:val="99"/>
    <w:qFormat/>
    <w:rsid w:val="006F7042"/>
    <w:rPr>
      <w:rFonts w:ascii="Wingdings" w:hAnsi="Wingdings"/>
    </w:rPr>
  </w:style>
  <w:style w:type="character" w:customStyle="1" w:styleId="WW8Num125z1">
    <w:name w:val="WW8Num125z1"/>
    <w:uiPriority w:val="99"/>
    <w:qFormat/>
    <w:rsid w:val="006F7042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6F7042"/>
    <w:rPr>
      <w:rFonts w:ascii="Symbol" w:hAnsi="Symbol"/>
    </w:rPr>
  </w:style>
  <w:style w:type="character" w:customStyle="1" w:styleId="WW8Num126z0">
    <w:name w:val="WW8Num126z0"/>
    <w:uiPriority w:val="99"/>
    <w:qFormat/>
    <w:rsid w:val="006F7042"/>
    <w:rPr>
      <w:rFonts w:ascii="Symbol" w:hAnsi="Symbol"/>
    </w:rPr>
  </w:style>
  <w:style w:type="character" w:customStyle="1" w:styleId="WW8Num127z0">
    <w:name w:val="WW8Num127z0"/>
    <w:uiPriority w:val="99"/>
    <w:qFormat/>
    <w:rsid w:val="006F7042"/>
    <w:rPr>
      <w:rFonts w:ascii="Symbol" w:hAnsi="Symbol"/>
    </w:rPr>
  </w:style>
  <w:style w:type="character" w:customStyle="1" w:styleId="WW8Num130z0">
    <w:name w:val="WW8Num130z0"/>
    <w:uiPriority w:val="99"/>
    <w:qFormat/>
    <w:rsid w:val="006F7042"/>
    <w:rPr>
      <w:rFonts w:ascii="Symbol" w:hAnsi="Symbol"/>
    </w:rPr>
  </w:style>
  <w:style w:type="character" w:customStyle="1" w:styleId="WW8Num131z0">
    <w:name w:val="WW8Num131z0"/>
    <w:uiPriority w:val="99"/>
    <w:qFormat/>
    <w:rsid w:val="006F7042"/>
    <w:rPr>
      <w:rFonts w:ascii="Symbol" w:hAnsi="Symbol"/>
    </w:rPr>
  </w:style>
  <w:style w:type="character" w:customStyle="1" w:styleId="WW8Num132z0">
    <w:name w:val="WW8Num132z0"/>
    <w:uiPriority w:val="99"/>
    <w:qFormat/>
    <w:rsid w:val="006F7042"/>
    <w:rPr>
      <w:rFonts w:ascii="Symbol" w:hAnsi="Symbol"/>
    </w:rPr>
  </w:style>
  <w:style w:type="character" w:customStyle="1" w:styleId="WW8Num134z0">
    <w:name w:val="WW8Num134z0"/>
    <w:uiPriority w:val="99"/>
    <w:qFormat/>
    <w:rsid w:val="006F7042"/>
    <w:rPr>
      <w:rFonts w:ascii="Wingdings" w:hAnsi="Wingdings"/>
    </w:rPr>
  </w:style>
  <w:style w:type="character" w:customStyle="1" w:styleId="WW8Num136z0">
    <w:name w:val="WW8Num136z0"/>
    <w:uiPriority w:val="99"/>
    <w:qFormat/>
    <w:rsid w:val="006F7042"/>
    <w:rPr>
      <w:rFonts w:ascii="Symbol" w:hAnsi="Symbol"/>
    </w:rPr>
  </w:style>
  <w:style w:type="character" w:customStyle="1" w:styleId="WW8Num139z0">
    <w:name w:val="WW8Num139z0"/>
    <w:uiPriority w:val="99"/>
    <w:qFormat/>
    <w:rsid w:val="006F7042"/>
    <w:rPr>
      <w:rFonts w:ascii="Symbol" w:hAnsi="Symbol"/>
    </w:rPr>
  </w:style>
  <w:style w:type="character" w:customStyle="1" w:styleId="WW8Num143z0">
    <w:name w:val="WW8Num143z0"/>
    <w:uiPriority w:val="99"/>
    <w:qFormat/>
    <w:rsid w:val="006F7042"/>
    <w:rPr>
      <w:rFonts w:ascii="Symbol" w:hAnsi="Symbol"/>
    </w:rPr>
  </w:style>
  <w:style w:type="character" w:customStyle="1" w:styleId="WW8Num144z0">
    <w:name w:val="WW8Num144z0"/>
    <w:uiPriority w:val="99"/>
    <w:qFormat/>
    <w:rsid w:val="006F7042"/>
    <w:rPr>
      <w:rFonts w:ascii="Symbol" w:hAnsi="Symbol"/>
    </w:rPr>
  </w:style>
  <w:style w:type="character" w:customStyle="1" w:styleId="WW8Num145z0">
    <w:name w:val="WW8Num145z0"/>
    <w:uiPriority w:val="99"/>
    <w:qFormat/>
    <w:rsid w:val="006F7042"/>
    <w:rPr>
      <w:rFonts w:ascii="Symbol" w:hAnsi="Symbol"/>
    </w:rPr>
  </w:style>
  <w:style w:type="character" w:customStyle="1" w:styleId="WW8Num146z0">
    <w:name w:val="WW8Num146z0"/>
    <w:uiPriority w:val="99"/>
    <w:qFormat/>
    <w:rsid w:val="006F7042"/>
    <w:rPr>
      <w:rFonts w:ascii="Symbol" w:hAnsi="Symbol"/>
    </w:rPr>
  </w:style>
  <w:style w:type="character" w:customStyle="1" w:styleId="WW8Num147z0">
    <w:name w:val="WW8Num147z0"/>
    <w:uiPriority w:val="99"/>
    <w:qFormat/>
    <w:rsid w:val="006F7042"/>
    <w:rPr>
      <w:rFonts w:ascii="Wingdings" w:hAnsi="Wingdings"/>
    </w:rPr>
  </w:style>
  <w:style w:type="character" w:customStyle="1" w:styleId="WW8Num147z1">
    <w:name w:val="WW8Num147z1"/>
    <w:uiPriority w:val="99"/>
    <w:qFormat/>
    <w:rsid w:val="006F7042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6F7042"/>
    <w:rPr>
      <w:rFonts w:ascii="Symbol" w:hAnsi="Symbol"/>
    </w:rPr>
  </w:style>
  <w:style w:type="character" w:customStyle="1" w:styleId="WW8Num150z0">
    <w:name w:val="WW8Num150z0"/>
    <w:uiPriority w:val="99"/>
    <w:qFormat/>
    <w:rsid w:val="006F7042"/>
    <w:rPr>
      <w:rFonts w:ascii="Symbol" w:hAnsi="Symbol"/>
    </w:rPr>
  </w:style>
  <w:style w:type="character" w:customStyle="1" w:styleId="WW8Num157z0">
    <w:name w:val="WW8Num157z0"/>
    <w:uiPriority w:val="99"/>
    <w:qFormat/>
    <w:rsid w:val="006F7042"/>
    <w:rPr>
      <w:rFonts w:ascii="Symbol" w:hAnsi="Symbol"/>
    </w:rPr>
  </w:style>
  <w:style w:type="character" w:customStyle="1" w:styleId="WW8Num159z0">
    <w:name w:val="WW8Num159z0"/>
    <w:uiPriority w:val="99"/>
    <w:qFormat/>
    <w:rsid w:val="006F7042"/>
    <w:rPr>
      <w:rFonts w:ascii="Symbol" w:hAnsi="Symbol"/>
    </w:rPr>
  </w:style>
  <w:style w:type="character" w:customStyle="1" w:styleId="WW8Num160z0">
    <w:name w:val="WW8Num160z0"/>
    <w:uiPriority w:val="99"/>
    <w:qFormat/>
    <w:rsid w:val="006F7042"/>
    <w:rPr>
      <w:rFonts w:ascii="Symbol" w:hAnsi="Symbol"/>
    </w:rPr>
  </w:style>
  <w:style w:type="character" w:customStyle="1" w:styleId="WW8Num162z0">
    <w:name w:val="WW8Num162z0"/>
    <w:uiPriority w:val="99"/>
    <w:qFormat/>
    <w:rsid w:val="006F7042"/>
    <w:rPr>
      <w:rFonts w:ascii="Symbol" w:hAnsi="Symbol"/>
    </w:rPr>
  </w:style>
  <w:style w:type="character" w:customStyle="1" w:styleId="WW8Num163z0">
    <w:name w:val="WW8Num163z0"/>
    <w:uiPriority w:val="99"/>
    <w:qFormat/>
    <w:rsid w:val="006F7042"/>
    <w:rPr>
      <w:rFonts w:ascii="Symbol" w:hAnsi="Symbol"/>
    </w:rPr>
  </w:style>
  <w:style w:type="character" w:customStyle="1" w:styleId="WW8Num164z0">
    <w:name w:val="WW8Num164z0"/>
    <w:uiPriority w:val="99"/>
    <w:qFormat/>
    <w:rsid w:val="006F7042"/>
    <w:rPr>
      <w:rFonts w:ascii="Wingdings" w:hAnsi="Wingdings"/>
    </w:rPr>
  </w:style>
  <w:style w:type="character" w:customStyle="1" w:styleId="WW8Num164z1">
    <w:name w:val="WW8Num164z1"/>
    <w:uiPriority w:val="99"/>
    <w:qFormat/>
    <w:rsid w:val="006F7042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6F7042"/>
    <w:rPr>
      <w:rFonts w:ascii="Symbol" w:hAnsi="Symbol"/>
    </w:rPr>
  </w:style>
  <w:style w:type="character" w:customStyle="1" w:styleId="WW8Num168z0">
    <w:name w:val="WW8Num168z0"/>
    <w:uiPriority w:val="99"/>
    <w:qFormat/>
    <w:rsid w:val="006F7042"/>
    <w:rPr>
      <w:rFonts w:ascii="Symbol" w:hAnsi="Symbol"/>
    </w:rPr>
  </w:style>
  <w:style w:type="character" w:customStyle="1" w:styleId="WW8Num169z0">
    <w:name w:val="WW8Num169z0"/>
    <w:uiPriority w:val="99"/>
    <w:qFormat/>
    <w:rsid w:val="006F7042"/>
    <w:rPr>
      <w:rFonts w:ascii="Symbol" w:hAnsi="Symbol"/>
    </w:rPr>
  </w:style>
  <w:style w:type="character" w:customStyle="1" w:styleId="WW8Num170z0">
    <w:name w:val="WW8Num170z0"/>
    <w:uiPriority w:val="99"/>
    <w:qFormat/>
    <w:rsid w:val="006F7042"/>
    <w:rPr>
      <w:rFonts w:ascii="Symbol" w:hAnsi="Symbol"/>
    </w:rPr>
  </w:style>
  <w:style w:type="character" w:customStyle="1" w:styleId="WW8Num174z0">
    <w:name w:val="WW8Num174z0"/>
    <w:uiPriority w:val="99"/>
    <w:qFormat/>
    <w:rsid w:val="006F7042"/>
    <w:rPr>
      <w:rFonts w:ascii="Symbol" w:hAnsi="Symbol"/>
    </w:rPr>
  </w:style>
  <w:style w:type="character" w:customStyle="1" w:styleId="WW8Num177z0">
    <w:name w:val="WW8Num177z0"/>
    <w:uiPriority w:val="99"/>
    <w:qFormat/>
    <w:rsid w:val="006F7042"/>
    <w:rPr>
      <w:rFonts w:ascii="Symbol" w:hAnsi="Symbol"/>
    </w:rPr>
  </w:style>
  <w:style w:type="character" w:customStyle="1" w:styleId="WW8Num178z0">
    <w:name w:val="WW8Num178z0"/>
    <w:uiPriority w:val="99"/>
    <w:qFormat/>
    <w:rsid w:val="006F7042"/>
    <w:rPr>
      <w:rFonts w:ascii="Symbol" w:hAnsi="Symbol"/>
    </w:rPr>
  </w:style>
  <w:style w:type="character" w:customStyle="1" w:styleId="WW8Num182z0">
    <w:name w:val="WW8Num182z0"/>
    <w:uiPriority w:val="99"/>
    <w:qFormat/>
    <w:rsid w:val="006F7042"/>
    <w:rPr>
      <w:rFonts w:ascii="Symbol" w:hAnsi="Symbol"/>
    </w:rPr>
  </w:style>
  <w:style w:type="character" w:customStyle="1" w:styleId="WW8Num37z0">
    <w:name w:val="WW8Num37z0"/>
    <w:uiPriority w:val="99"/>
    <w:qFormat/>
    <w:rsid w:val="006F7042"/>
    <w:rPr>
      <w:rFonts w:ascii="Wingdings" w:hAnsi="Wingdings"/>
    </w:rPr>
  </w:style>
  <w:style w:type="character" w:customStyle="1" w:styleId="WW8Num38z0">
    <w:name w:val="WW8Num38z0"/>
    <w:uiPriority w:val="99"/>
    <w:qFormat/>
    <w:rsid w:val="006F7042"/>
    <w:rPr>
      <w:rFonts w:ascii="Wingdings" w:hAnsi="Wingdings"/>
    </w:rPr>
  </w:style>
  <w:style w:type="character" w:customStyle="1" w:styleId="WW8Num40z0">
    <w:name w:val="WW8Num40z0"/>
    <w:uiPriority w:val="99"/>
    <w:qFormat/>
    <w:rsid w:val="006F7042"/>
    <w:rPr>
      <w:rFonts w:ascii="Wingdings" w:hAnsi="Wingdings"/>
    </w:rPr>
  </w:style>
  <w:style w:type="character" w:customStyle="1" w:styleId="WW8Num41z0">
    <w:name w:val="WW8Num41z0"/>
    <w:uiPriority w:val="99"/>
    <w:qFormat/>
    <w:rsid w:val="006F7042"/>
    <w:rPr>
      <w:rFonts w:ascii="Wingdings" w:hAnsi="Wingdings"/>
    </w:rPr>
  </w:style>
  <w:style w:type="character" w:customStyle="1" w:styleId="WW8Num43z0">
    <w:name w:val="WW8Num43z0"/>
    <w:uiPriority w:val="99"/>
    <w:qFormat/>
    <w:rsid w:val="006F7042"/>
    <w:rPr>
      <w:rFonts w:ascii="Wingdings" w:hAnsi="Wingdings"/>
    </w:rPr>
  </w:style>
  <w:style w:type="character" w:customStyle="1" w:styleId="WW8Num20z1">
    <w:name w:val="WW8Num20z1"/>
    <w:uiPriority w:val="99"/>
    <w:qFormat/>
    <w:rsid w:val="006F7042"/>
    <w:rPr>
      <w:rFonts w:ascii="Courier New" w:hAnsi="Courier New"/>
    </w:rPr>
  </w:style>
  <w:style w:type="character" w:customStyle="1" w:styleId="WW8Num20z3">
    <w:name w:val="WW8Num20z3"/>
    <w:uiPriority w:val="99"/>
    <w:qFormat/>
    <w:rsid w:val="006F7042"/>
    <w:rPr>
      <w:rFonts w:ascii="Symbol" w:hAnsi="Symbol"/>
    </w:rPr>
  </w:style>
  <w:style w:type="character" w:customStyle="1" w:styleId="WW8Num26z3">
    <w:name w:val="WW8Num26z3"/>
    <w:uiPriority w:val="99"/>
    <w:qFormat/>
    <w:rsid w:val="006F7042"/>
    <w:rPr>
      <w:rFonts w:ascii="Symbol" w:hAnsi="Symbol"/>
    </w:rPr>
  </w:style>
  <w:style w:type="character" w:customStyle="1" w:styleId="WW8Num33z0">
    <w:name w:val="WW8Num33z0"/>
    <w:uiPriority w:val="99"/>
    <w:qFormat/>
    <w:rsid w:val="006F7042"/>
    <w:rPr>
      <w:rFonts w:ascii="Wingdings" w:hAnsi="Wingdings"/>
    </w:rPr>
  </w:style>
  <w:style w:type="character" w:customStyle="1" w:styleId="WW8Num33z3">
    <w:name w:val="WW8Num33z3"/>
    <w:uiPriority w:val="99"/>
    <w:qFormat/>
    <w:rsid w:val="006F7042"/>
    <w:rPr>
      <w:rFonts w:ascii="Symbol" w:hAnsi="Symbol"/>
    </w:rPr>
  </w:style>
  <w:style w:type="character" w:customStyle="1" w:styleId="WW8Num33z4">
    <w:name w:val="WW8Num33z4"/>
    <w:uiPriority w:val="99"/>
    <w:qFormat/>
    <w:rsid w:val="006F7042"/>
    <w:rPr>
      <w:rFonts w:ascii="Courier New" w:hAnsi="Courier New"/>
    </w:rPr>
  </w:style>
  <w:style w:type="character" w:customStyle="1" w:styleId="WW8Num34z0">
    <w:name w:val="WW8Num34z0"/>
    <w:uiPriority w:val="99"/>
    <w:qFormat/>
    <w:rsid w:val="006F7042"/>
    <w:rPr>
      <w:rFonts w:ascii="Wingdings" w:hAnsi="Wingdings"/>
    </w:rPr>
  </w:style>
  <w:style w:type="character" w:customStyle="1" w:styleId="WW8Num34z1">
    <w:name w:val="WW8Num34z1"/>
    <w:uiPriority w:val="99"/>
    <w:qFormat/>
    <w:rsid w:val="006F7042"/>
    <w:rPr>
      <w:rFonts w:ascii="Courier New" w:hAnsi="Courier New"/>
    </w:rPr>
  </w:style>
  <w:style w:type="character" w:customStyle="1" w:styleId="WW8Num34z3">
    <w:name w:val="WW8Num34z3"/>
    <w:uiPriority w:val="99"/>
    <w:qFormat/>
    <w:rsid w:val="006F7042"/>
    <w:rPr>
      <w:rFonts w:ascii="Symbol" w:hAnsi="Symbol"/>
    </w:rPr>
  </w:style>
  <w:style w:type="character" w:customStyle="1" w:styleId="WW8Num35z0">
    <w:name w:val="WW8Num35z0"/>
    <w:uiPriority w:val="99"/>
    <w:qFormat/>
    <w:rsid w:val="006F7042"/>
    <w:rPr>
      <w:rFonts w:ascii="Wingdings" w:hAnsi="Wingdings"/>
    </w:rPr>
  </w:style>
  <w:style w:type="character" w:customStyle="1" w:styleId="WW8Num35z1">
    <w:name w:val="WW8Num35z1"/>
    <w:uiPriority w:val="99"/>
    <w:qFormat/>
    <w:rsid w:val="006F7042"/>
    <w:rPr>
      <w:rFonts w:ascii="Courier New" w:hAnsi="Courier New"/>
    </w:rPr>
  </w:style>
  <w:style w:type="character" w:customStyle="1" w:styleId="WW8Num35z3">
    <w:name w:val="WW8Num35z3"/>
    <w:uiPriority w:val="99"/>
    <w:qFormat/>
    <w:rsid w:val="006F7042"/>
    <w:rPr>
      <w:rFonts w:ascii="Symbol" w:hAnsi="Symbol"/>
    </w:rPr>
  </w:style>
  <w:style w:type="character" w:customStyle="1" w:styleId="WW8Num36z1">
    <w:name w:val="WW8Num36z1"/>
    <w:uiPriority w:val="99"/>
    <w:qFormat/>
    <w:rsid w:val="006F7042"/>
    <w:rPr>
      <w:rFonts w:ascii="Courier New" w:hAnsi="Courier New"/>
    </w:rPr>
  </w:style>
  <w:style w:type="character" w:customStyle="1" w:styleId="WW8Num36z3">
    <w:name w:val="WW8Num36z3"/>
    <w:uiPriority w:val="99"/>
    <w:qFormat/>
    <w:rsid w:val="006F7042"/>
    <w:rPr>
      <w:rFonts w:ascii="Symbol" w:hAnsi="Symbol"/>
    </w:rPr>
  </w:style>
  <w:style w:type="character" w:customStyle="1" w:styleId="WW8Num37z1">
    <w:name w:val="WW8Num37z1"/>
    <w:uiPriority w:val="99"/>
    <w:qFormat/>
    <w:rsid w:val="006F7042"/>
    <w:rPr>
      <w:rFonts w:ascii="Courier New" w:hAnsi="Courier New"/>
    </w:rPr>
  </w:style>
  <w:style w:type="character" w:customStyle="1" w:styleId="WW8Num37z3">
    <w:name w:val="WW8Num37z3"/>
    <w:uiPriority w:val="99"/>
    <w:qFormat/>
    <w:rsid w:val="006F7042"/>
    <w:rPr>
      <w:rFonts w:ascii="Symbol" w:hAnsi="Symbol"/>
    </w:rPr>
  </w:style>
  <w:style w:type="character" w:customStyle="1" w:styleId="WW8Num39z1">
    <w:name w:val="WW8Num39z1"/>
    <w:uiPriority w:val="99"/>
    <w:qFormat/>
    <w:rsid w:val="006F7042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6F7042"/>
    <w:rPr>
      <w:rFonts w:ascii="Symbol" w:hAnsi="Symbol"/>
    </w:rPr>
  </w:style>
  <w:style w:type="character" w:customStyle="1" w:styleId="WW8Num39z4">
    <w:name w:val="WW8Num39z4"/>
    <w:uiPriority w:val="99"/>
    <w:qFormat/>
    <w:rsid w:val="006F7042"/>
    <w:rPr>
      <w:rFonts w:ascii="Courier New" w:hAnsi="Courier New"/>
    </w:rPr>
  </w:style>
  <w:style w:type="character" w:customStyle="1" w:styleId="WW8Num42z1">
    <w:name w:val="WW8Num42z1"/>
    <w:uiPriority w:val="99"/>
    <w:qFormat/>
    <w:rsid w:val="006F7042"/>
    <w:rPr>
      <w:rFonts w:ascii="Courier New" w:hAnsi="Courier New"/>
    </w:rPr>
  </w:style>
  <w:style w:type="character" w:customStyle="1" w:styleId="WW8Num42z3">
    <w:name w:val="WW8Num42z3"/>
    <w:uiPriority w:val="99"/>
    <w:qFormat/>
    <w:rsid w:val="006F7042"/>
    <w:rPr>
      <w:rFonts w:ascii="Symbol" w:hAnsi="Symbol"/>
    </w:rPr>
  </w:style>
  <w:style w:type="character" w:customStyle="1" w:styleId="WW8Num45z0">
    <w:name w:val="WW8Num45z0"/>
    <w:uiPriority w:val="99"/>
    <w:qFormat/>
    <w:rsid w:val="006F7042"/>
    <w:rPr>
      <w:rFonts w:ascii="Wingdings" w:hAnsi="Wingdings"/>
    </w:rPr>
  </w:style>
  <w:style w:type="character" w:customStyle="1" w:styleId="WW8Num45z1">
    <w:name w:val="WW8Num45z1"/>
    <w:uiPriority w:val="99"/>
    <w:qFormat/>
    <w:rsid w:val="006F7042"/>
    <w:rPr>
      <w:rFonts w:ascii="Courier New" w:hAnsi="Courier New"/>
    </w:rPr>
  </w:style>
  <w:style w:type="character" w:customStyle="1" w:styleId="WW8Num45z3">
    <w:name w:val="WW8Num45z3"/>
    <w:uiPriority w:val="99"/>
    <w:qFormat/>
    <w:rsid w:val="006F7042"/>
    <w:rPr>
      <w:rFonts w:ascii="Symbol" w:hAnsi="Symbol"/>
    </w:rPr>
  </w:style>
  <w:style w:type="character" w:customStyle="1" w:styleId="WW8Num46z0">
    <w:name w:val="WW8Num46z0"/>
    <w:uiPriority w:val="99"/>
    <w:qFormat/>
    <w:rsid w:val="006F7042"/>
    <w:rPr>
      <w:rFonts w:ascii="Wingdings" w:hAnsi="Wingdings"/>
    </w:rPr>
  </w:style>
  <w:style w:type="character" w:customStyle="1" w:styleId="WW8Num46z1">
    <w:name w:val="WW8Num46z1"/>
    <w:uiPriority w:val="99"/>
    <w:qFormat/>
    <w:rsid w:val="006F7042"/>
    <w:rPr>
      <w:rFonts w:ascii="Courier New" w:hAnsi="Courier New"/>
    </w:rPr>
  </w:style>
  <w:style w:type="character" w:customStyle="1" w:styleId="WW8Num46z3">
    <w:name w:val="WW8Num46z3"/>
    <w:uiPriority w:val="99"/>
    <w:qFormat/>
    <w:rsid w:val="006F7042"/>
    <w:rPr>
      <w:rFonts w:ascii="Symbol" w:hAnsi="Symbol"/>
    </w:rPr>
  </w:style>
  <w:style w:type="character" w:customStyle="1" w:styleId="WW8Num48z0">
    <w:name w:val="WW8Num48z0"/>
    <w:uiPriority w:val="99"/>
    <w:qFormat/>
    <w:rsid w:val="006F7042"/>
    <w:rPr>
      <w:rFonts w:ascii="Wingdings" w:hAnsi="Wingdings"/>
    </w:rPr>
  </w:style>
  <w:style w:type="character" w:customStyle="1" w:styleId="WW8Num48z1">
    <w:name w:val="WW8Num48z1"/>
    <w:uiPriority w:val="99"/>
    <w:qFormat/>
    <w:rsid w:val="006F7042"/>
    <w:rPr>
      <w:rFonts w:ascii="Courier New" w:hAnsi="Courier New"/>
    </w:rPr>
  </w:style>
  <w:style w:type="character" w:customStyle="1" w:styleId="WW8Num48z3">
    <w:name w:val="WW8Num48z3"/>
    <w:uiPriority w:val="99"/>
    <w:qFormat/>
    <w:rsid w:val="006F7042"/>
    <w:rPr>
      <w:rFonts w:ascii="Symbol" w:hAnsi="Symbol"/>
    </w:rPr>
  </w:style>
  <w:style w:type="character" w:customStyle="1" w:styleId="WW8Num49z0">
    <w:name w:val="WW8Num49z0"/>
    <w:uiPriority w:val="99"/>
    <w:qFormat/>
    <w:rsid w:val="006F7042"/>
    <w:rPr>
      <w:rFonts w:ascii="Wingdings" w:hAnsi="Wingdings"/>
    </w:rPr>
  </w:style>
  <w:style w:type="character" w:customStyle="1" w:styleId="WW8Num49z1">
    <w:name w:val="WW8Num49z1"/>
    <w:uiPriority w:val="99"/>
    <w:qFormat/>
    <w:rsid w:val="006F7042"/>
    <w:rPr>
      <w:rFonts w:ascii="Courier New" w:hAnsi="Courier New"/>
    </w:rPr>
  </w:style>
  <w:style w:type="character" w:customStyle="1" w:styleId="WW8Num49z3">
    <w:name w:val="WW8Num49z3"/>
    <w:uiPriority w:val="99"/>
    <w:qFormat/>
    <w:rsid w:val="006F7042"/>
    <w:rPr>
      <w:rFonts w:ascii="Symbol" w:hAnsi="Symbol"/>
    </w:rPr>
  </w:style>
  <w:style w:type="character" w:customStyle="1" w:styleId="WW8Num50z1">
    <w:name w:val="WW8Num50z1"/>
    <w:uiPriority w:val="99"/>
    <w:qFormat/>
    <w:rsid w:val="006F7042"/>
    <w:rPr>
      <w:rFonts w:ascii="Courier New" w:hAnsi="Courier New"/>
    </w:rPr>
  </w:style>
  <w:style w:type="character" w:customStyle="1" w:styleId="WW8Num50z3">
    <w:name w:val="WW8Num50z3"/>
    <w:uiPriority w:val="99"/>
    <w:qFormat/>
    <w:rsid w:val="006F7042"/>
    <w:rPr>
      <w:rFonts w:ascii="Symbol" w:hAnsi="Symbol"/>
    </w:rPr>
  </w:style>
  <w:style w:type="character" w:customStyle="1" w:styleId="WW8Num51z1">
    <w:name w:val="WW8Num51z1"/>
    <w:uiPriority w:val="99"/>
    <w:qFormat/>
    <w:rsid w:val="006F7042"/>
    <w:rPr>
      <w:rFonts w:ascii="Courier New" w:hAnsi="Courier New"/>
    </w:rPr>
  </w:style>
  <w:style w:type="character" w:customStyle="1" w:styleId="WW8Num51z3">
    <w:name w:val="WW8Num51z3"/>
    <w:uiPriority w:val="99"/>
    <w:qFormat/>
    <w:rsid w:val="006F7042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6F7042"/>
  </w:style>
  <w:style w:type="character" w:customStyle="1" w:styleId="FontStyle1600">
    <w:name w:val="Font Style160"/>
    <w:uiPriority w:val="99"/>
    <w:qFormat/>
    <w:rsid w:val="006F7042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6F7042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6F7042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6F7042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6F70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6F7042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6F7042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6F7042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6F7042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6F7042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6F7042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6F7042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6F7042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6F7042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6F7042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6F7042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6F7042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6F7042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6F7042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6F7042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6F7042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6F7042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6F7042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6F7042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6F7042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6F7042"/>
    <w:rPr>
      <w:rFonts w:cs="Times New Roman"/>
    </w:rPr>
  </w:style>
  <w:style w:type="character" w:customStyle="1" w:styleId="c8">
    <w:name w:val="c8"/>
    <w:basedOn w:val="a3"/>
    <w:uiPriority w:val="99"/>
    <w:qFormat/>
    <w:rsid w:val="006F7042"/>
    <w:rPr>
      <w:rFonts w:cs="Times New Roman"/>
    </w:rPr>
  </w:style>
  <w:style w:type="character" w:customStyle="1" w:styleId="FontStyle805">
    <w:name w:val="Font Style805"/>
    <w:uiPriority w:val="99"/>
    <w:qFormat/>
    <w:rsid w:val="006F7042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6F7042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6F7042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6F7042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6F7042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6F7042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6F7042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6F7042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6F7042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6F7042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6F7042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6F70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6F7042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6F7042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6F7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6F7042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6F70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6F7042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6F7042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6F7042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6F7042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6F7042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6F7042"/>
  </w:style>
  <w:style w:type="character" w:customStyle="1" w:styleId="11ff6">
    <w:name w:val="Слабое выделение11"/>
    <w:uiPriority w:val="99"/>
    <w:qFormat/>
    <w:rsid w:val="006F7042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6F7042"/>
    <w:rPr>
      <w:b/>
    </w:rPr>
  </w:style>
  <w:style w:type="character" w:customStyle="1" w:styleId="mathjax1">
    <w:name w:val="mathjax1"/>
    <w:uiPriority w:val="99"/>
    <w:qFormat/>
    <w:rsid w:val="006F7042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6F7042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6F7042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6F7042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6F7042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6F7042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6F7042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6F7042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6F7042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6F7042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6F7042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6F7042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6F7042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6F7042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6F7042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6F7042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6F7042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6F7042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6F7042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6F7042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6F7042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6F7042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6F7042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6F7042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6F7042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6F7042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6F7042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6F7042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6F7042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6F7042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6F7042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6F7042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6F7042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6F7042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6F7042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6F7042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6F7042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6F7042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6F7042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6F7042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6F7042"/>
    <w:rPr>
      <w:rFonts w:cs="Times New Roman"/>
    </w:rPr>
  </w:style>
  <w:style w:type="character" w:customStyle="1" w:styleId="WW8Num24z4">
    <w:name w:val="WW8Num24z4"/>
    <w:uiPriority w:val="99"/>
    <w:rsid w:val="006F7042"/>
  </w:style>
  <w:style w:type="character" w:customStyle="1" w:styleId="WW8Num24z5">
    <w:name w:val="WW8Num24z5"/>
    <w:uiPriority w:val="99"/>
    <w:rsid w:val="006F7042"/>
  </w:style>
  <w:style w:type="character" w:customStyle="1" w:styleId="WW8Num24z6">
    <w:name w:val="WW8Num24z6"/>
    <w:uiPriority w:val="99"/>
    <w:rsid w:val="006F7042"/>
  </w:style>
  <w:style w:type="character" w:customStyle="1" w:styleId="WW8Num24z7">
    <w:name w:val="WW8Num24z7"/>
    <w:uiPriority w:val="99"/>
    <w:rsid w:val="006F7042"/>
  </w:style>
  <w:style w:type="character" w:customStyle="1" w:styleId="WW8Num24z8">
    <w:name w:val="WW8Num24z8"/>
    <w:uiPriority w:val="99"/>
    <w:rsid w:val="006F7042"/>
  </w:style>
  <w:style w:type="character" w:customStyle="1" w:styleId="WW8Num25z4">
    <w:name w:val="WW8Num25z4"/>
    <w:uiPriority w:val="99"/>
    <w:rsid w:val="006F7042"/>
  </w:style>
  <w:style w:type="character" w:customStyle="1" w:styleId="WW8Num25z5">
    <w:name w:val="WW8Num25z5"/>
    <w:uiPriority w:val="99"/>
    <w:rsid w:val="006F7042"/>
  </w:style>
  <w:style w:type="character" w:customStyle="1" w:styleId="WW8Num25z6">
    <w:name w:val="WW8Num25z6"/>
    <w:uiPriority w:val="99"/>
    <w:rsid w:val="006F7042"/>
  </w:style>
  <w:style w:type="character" w:customStyle="1" w:styleId="WW8Num25z7">
    <w:name w:val="WW8Num25z7"/>
    <w:uiPriority w:val="99"/>
    <w:rsid w:val="006F7042"/>
  </w:style>
  <w:style w:type="character" w:customStyle="1" w:styleId="WW8Num25z8">
    <w:name w:val="WW8Num25z8"/>
    <w:uiPriority w:val="99"/>
    <w:rsid w:val="006F7042"/>
  </w:style>
  <w:style w:type="character" w:customStyle="1" w:styleId="WW8Num30z2">
    <w:name w:val="WW8Num30z2"/>
    <w:uiPriority w:val="99"/>
    <w:rsid w:val="006F7042"/>
  </w:style>
  <w:style w:type="character" w:customStyle="1" w:styleId="WW8Num30z4">
    <w:name w:val="WW8Num30z4"/>
    <w:uiPriority w:val="99"/>
    <w:rsid w:val="006F7042"/>
  </w:style>
  <w:style w:type="character" w:customStyle="1" w:styleId="WW8Num30z5">
    <w:name w:val="WW8Num30z5"/>
    <w:uiPriority w:val="99"/>
    <w:rsid w:val="006F7042"/>
  </w:style>
  <w:style w:type="character" w:customStyle="1" w:styleId="WW8Num30z6">
    <w:name w:val="WW8Num30z6"/>
    <w:uiPriority w:val="99"/>
    <w:rsid w:val="006F7042"/>
  </w:style>
  <w:style w:type="character" w:customStyle="1" w:styleId="WW8Num30z7">
    <w:name w:val="WW8Num30z7"/>
    <w:uiPriority w:val="99"/>
    <w:rsid w:val="006F7042"/>
  </w:style>
  <w:style w:type="character" w:customStyle="1" w:styleId="WW8Num30z8">
    <w:name w:val="WW8Num30z8"/>
    <w:uiPriority w:val="99"/>
    <w:rsid w:val="006F7042"/>
  </w:style>
  <w:style w:type="character" w:customStyle="1" w:styleId="WW8Num32z4">
    <w:name w:val="WW8Num32z4"/>
    <w:uiPriority w:val="99"/>
    <w:rsid w:val="006F7042"/>
  </w:style>
  <w:style w:type="character" w:customStyle="1" w:styleId="WW8Num32z5">
    <w:name w:val="WW8Num32z5"/>
    <w:uiPriority w:val="99"/>
    <w:rsid w:val="006F7042"/>
  </w:style>
  <w:style w:type="character" w:customStyle="1" w:styleId="WW8Num32z6">
    <w:name w:val="WW8Num32z6"/>
    <w:uiPriority w:val="99"/>
    <w:rsid w:val="006F7042"/>
  </w:style>
  <w:style w:type="character" w:customStyle="1" w:styleId="WW8Num32z7">
    <w:name w:val="WW8Num32z7"/>
    <w:uiPriority w:val="99"/>
    <w:rsid w:val="006F7042"/>
  </w:style>
  <w:style w:type="character" w:customStyle="1" w:styleId="WW8Num32z8">
    <w:name w:val="WW8Num32z8"/>
    <w:uiPriority w:val="99"/>
    <w:rsid w:val="006F7042"/>
  </w:style>
  <w:style w:type="character" w:customStyle="1" w:styleId="WW8Num33z1">
    <w:name w:val="WW8Num33z1"/>
    <w:uiPriority w:val="99"/>
    <w:rsid w:val="006F7042"/>
  </w:style>
  <w:style w:type="character" w:customStyle="1" w:styleId="WW8Num33z2">
    <w:name w:val="WW8Num33z2"/>
    <w:uiPriority w:val="99"/>
    <w:rsid w:val="006F7042"/>
  </w:style>
  <w:style w:type="character" w:customStyle="1" w:styleId="WW8Num33z5">
    <w:name w:val="WW8Num33z5"/>
    <w:uiPriority w:val="99"/>
    <w:rsid w:val="006F7042"/>
  </w:style>
  <w:style w:type="character" w:customStyle="1" w:styleId="WW8Num33z6">
    <w:name w:val="WW8Num33z6"/>
    <w:uiPriority w:val="99"/>
    <w:rsid w:val="006F7042"/>
  </w:style>
  <w:style w:type="character" w:customStyle="1" w:styleId="WW8Num33z7">
    <w:name w:val="WW8Num33z7"/>
    <w:uiPriority w:val="99"/>
    <w:rsid w:val="006F7042"/>
  </w:style>
  <w:style w:type="character" w:customStyle="1" w:styleId="WW8Num33z8">
    <w:name w:val="WW8Num33z8"/>
    <w:uiPriority w:val="99"/>
    <w:rsid w:val="006F7042"/>
  </w:style>
  <w:style w:type="character" w:customStyle="1" w:styleId="WW8Num35z2">
    <w:name w:val="WW8Num35z2"/>
    <w:uiPriority w:val="99"/>
    <w:rsid w:val="006F7042"/>
  </w:style>
  <w:style w:type="character" w:customStyle="1" w:styleId="WW8Num35z4">
    <w:name w:val="WW8Num35z4"/>
    <w:uiPriority w:val="99"/>
    <w:rsid w:val="006F7042"/>
  </w:style>
  <w:style w:type="character" w:customStyle="1" w:styleId="WW8Num35z5">
    <w:name w:val="WW8Num35z5"/>
    <w:uiPriority w:val="99"/>
    <w:rsid w:val="006F7042"/>
  </w:style>
  <w:style w:type="character" w:customStyle="1" w:styleId="WW8Num35z6">
    <w:name w:val="WW8Num35z6"/>
    <w:uiPriority w:val="99"/>
    <w:rsid w:val="006F7042"/>
  </w:style>
  <w:style w:type="character" w:customStyle="1" w:styleId="WW8Num35z7">
    <w:name w:val="WW8Num35z7"/>
    <w:uiPriority w:val="99"/>
    <w:rsid w:val="006F7042"/>
  </w:style>
  <w:style w:type="character" w:customStyle="1" w:styleId="WW8Num35z8">
    <w:name w:val="WW8Num35z8"/>
    <w:uiPriority w:val="99"/>
    <w:rsid w:val="006F7042"/>
  </w:style>
  <w:style w:type="character" w:customStyle="1" w:styleId="WW8Num37z2">
    <w:name w:val="WW8Num37z2"/>
    <w:uiPriority w:val="99"/>
    <w:rsid w:val="006F7042"/>
  </w:style>
  <w:style w:type="character" w:customStyle="1" w:styleId="WW8Num37z4">
    <w:name w:val="WW8Num37z4"/>
    <w:uiPriority w:val="99"/>
    <w:rsid w:val="006F7042"/>
  </w:style>
  <w:style w:type="character" w:customStyle="1" w:styleId="WW8Num37z5">
    <w:name w:val="WW8Num37z5"/>
    <w:uiPriority w:val="99"/>
    <w:qFormat/>
    <w:rsid w:val="006F7042"/>
  </w:style>
  <w:style w:type="character" w:customStyle="1" w:styleId="WW8Num37z6">
    <w:name w:val="WW8Num37z6"/>
    <w:uiPriority w:val="99"/>
    <w:rsid w:val="006F7042"/>
  </w:style>
  <w:style w:type="character" w:customStyle="1" w:styleId="WW8Num37z7">
    <w:name w:val="WW8Num37z7"/>
    <w:uiPriority w:val="99"/>
    <w:rsid w:val="006F7042"/>
  </w:style>
  <w:style w:type="character" w:customStyle="1" w:styleId="WW8Num37z8">
    <w:name w:val="WW8Num37z8"/>
    <w:uiPriority w:val="99"/>
    <w:rsid w:val="006F7042"/>
  </w:style>
  <w:style w:type="character" w:customStyle="1" w:styleId="WW8Num38z1">
    <w:name w:val="WW8Num38z1"/>
    <w:uiPriority w:val="99"/>
    <w:rsid w:val="006F7042"/>
  </w:style>
  <w:style w:type="character" w:customStyle="1" w:styleId="WW8Num38z2">
    <w:name w:val="WW8Num38z2"/>
    <w:uiPriority w:val="99"/>
    <w:rsid w:val="006F7042"/>
  </w:style>
  <w:style w:type="character" w:customStyle="1" w:styleId="WW8Num38z3">
    <w:name w:val="WW8Num38z3"/>
    <w:uiPriority w:val="99"/>
    <w:rsid w:val="006F7042"/>
  </w:style>
  <w:style w:type="character" w:customStyle="1" w:styleId="WW8Num38z4">
    <w:name w:val="WW8Num38z4"/>
    <w:uiPriority w:val="99"/>
    <w:rsid w:val="006F7042"/>
  </w:style>
  <w:style w:type="character" w:customStyle="1" w:styleId="WW8Num38z5">
    <w:name w:val="WW8Num38z5"/>
    <w:uiPriority w:val="99"/>
    <w:rsid w:val="006F7042"/>
  </w:style>
  <w:style w:type="character" w:customStyle="1" w:styleId="WW8Num38z6">
    <w:name w:val="WW8Num38z6"/>
    <w:uiPriority w:val="99"/>
    <w:rsid w:val="006F7042"/>
  </w:style>
  <w:style w:type="character" w:customStyle="1" w:styleId="WW8Num38z7">
    <w:name w:val="WW8Num38z7"/>
    <w:uiPriority w:val="99"/>
    <w:rsid w:val="006F7042"/>
  </w:style>
  <w:style w:type="character" w:customStyle="1" w:styleId="WW8Num38z8">
    <w:name w:val="WW8Num38z8"/>
    <w:uiPriority w:val="99"/>
    <w:rsid w:val="006F7042"/>
  </w:style>
  <w:style w:type="character" w:customStyle="1" w:styleId="WW8Num40z1">
    <w:name w:val="WW8Num40z1"/>
    <w:uiPriority w:val="99"/>
    <w:rsid w:val="006F7042"/>
    <w:rPr>
      <w:rFonts w:ascii="Courier New" w:hAnsi="Courier New"/>
    </w:rPr>
  </w:style>
  <w:style w:type="character" w:customStyle="1" w:styleId="WW8Num40z2">
    <w:name w:val="WW8Num40z2"/>
    <w:uiPriority w:val="99"/>
    <w:rsid w:val="006F7042"/>
    <w:rPr>
      <w:rFonts w:ascii="Wingdings" w:hAnsi="Wingdings"/>
    </w:rPr>
  </w:style>
  <w:style w:type="character" w:customStyle="1" w:styleId="WW8Num41z1">
    <w:name w:val="WW8Num41z1"/>
    <w:uiPriority w:val="99"/>
    <w:rsid w:val="006F7042"/>
  </w:style>
  <w:style w:type="character" w:customStyle="1" w:styleId="WW8Num41z2">
    <w:name w:val="WW8Num41z2"/>
    <w:uiPriority w:val="99"/>
    <w:rsid w:val="006F7042"/>
  </w:style>
  <w:style w:type="character" w:customStyle="1" w:styleId="WW8Num41z3">
    <w:name w:val="WW8Num41z3"/>
    <w:uiPriority w:val="99"/>
    <w:rsid w:val="006F7042"/>
  </w:style>
  <w:style w:type="character" w:customStyle="1" w:styleId="WW8Num41z4">
    <w:name w:val="WW8Num41z4"/>
    <w:uiPriority w:val="99"/>
    <w:rsid w:val="006F7042"/>
  </w:style>
  <w:style w:type="character" w:customStyle="1" w:styleId="WW8Num41z5">
    <w:name w:val="WW8Num41z5"/>
    <w:uiPriority w:val="99"/>
    <w:rsid w:val="006F7042"/>
  </w:style>
  <w:style w:type="character" w:customStyle="1" w:styleId="WW8Num41z6">
    <w:name w:val="WW8Num41z6"/>
    <w:uiPriority w:val="99"/>
    <w:rsid w:val="006F7042"/>
  </w:style>
  <w:style w:type="character" w:customStyle="1" w:styleId="WW8Num41z7">
    <w:name w:val="WW8Num41z7"/>
    <w:uiPriority w:val="99"/>
    <w:rsid w:val="006F7042"/>
  </w:style>
  <w:style w:type="character" w:customStyle="1" w:styleId="WW8Num41z8">
    <w:name w:val="WW8Num41z8"/>
    <w:uiPriority w:val="99"/>
    <w:rsid w:val="006F7042"/>
  </w:style>
  <w:style w:type="character" w:customStyle="1" w:styleId="WW8Num43z1">
    <w:name w:val="WW8Num43z1"/>
    <w:uiPriority w:val="99"/>
    <w:rsid w:val="006F7042"/>
  </w:style>
  <w:style w:type="character" w:customStyle="1" w:styleId="WW8Num43z2">
    <w:name w:val="WW8Num43z2"/>
    <w:uiPriority w:val="99"/>
    <w:rsid w:val="006F7042"/>
  </w:style>
  <w:style w:type="character" w:customStyle="1" w:styleId="WW8Num43z3">
    <w:name w:val="WW8Num43z3"/>
    <w:uiPriority w:val="99"/>
    <w:rsid w:val="006F7042"/>
  </w:style>
  <w:style w:type="character" w:customStyle="1" w:styleId="WW8Num43z4">
    <w:name w:val="WW8Num43z4"/>
    <w:uiPriority w:val="99"/>
    <w:rsid w:val="006F7042"/>
  </w:style>
  <w:style w:type="character" w:customStyle="1" w:styleId="WW8Num43z5">
    <w:name w:val="WW8Num43z5"/>
    <w:uiPriority w:val="99"/>
    <w:rsid w:val="006F7042"/>
  </w:style>
  <w:style w:type="character" w:customStyle="1" w:styleId="WW8Num43z6">
    <w:name w:val="WW8Num43z6"/>
    <w:uiPriority w:val="99"/>
    <w:rsid w:val="006F7042"/>
  </w:style>
  <w:style w:type="character" w:customStyle="1" w:styleId="WW8Num43z7">
    <w:name w:val="WW8Num43z7"/>
    <w:uiPriority w:val="99"/>
    <w:rsid w:val="006F7042"/>
  </w:style>
  <w:style w:type="character" w:customStyle="1" w:styleId="WW8Num43z8">
    <w:name w:val="WW8Num43z8"/>
    <w:uiPriority w:val="99"/>
    <w:rsid w:val="006F7042"/>
  </w:style>
  <w:style w:type="character" w:customStyle="1" w:styleId="WW8Num44z2">
    <w:name w:val="WW8Num44z2"/>
    <w:uiPriority w:val="99"/>
    <w:rsid w:val="006F7042"/>
    <w:rPr>
      <w:rFonts w:ascii="Wingdings" w:hAnsi="Wingdings"/>
    </w:rPr>
  </w:style>
  <w:style w:type="character" w:customStyle="1" w:styleId="WW8Num46z2">
    <w:name w:val="WW8Num46z2"/>
    <w:uiPriority w:val="99"/>
    <w:rsid w:val="006F7042"/>
    <w:rPr>
      <w:rFonts w:ascii="Wingdings" w:hAnsi="Wingdings"/>
    </w:rPr>
  </w:style>
  <w:style w:type="character" w:customStyle="1" w:styleId="WW8Num47z2">
    <w:name w:val="WW8Num47z2"/>
    <w:uiPriority w:val="99"/>
    <w:rsid w:val="006F7042"/>
    <w:rPr>
      <w:rFonts w:ascii="Wingdings" w:hAnsi="Wingdings"/>
    </w:rPr>
  </w:style>
  <w:style w:type="character" w:customStyle="1" w:styleId="WW8NumSt31z0">
    <w:name w:val="WW8NumSt31z0"/>
    <w:uiPriority w:val="99"/>
    <w:rsid w:val="006F7042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6F7042"/>
    <w:rPr>
      <w:vertAlign w:val="superscript"/>
    </w:rPr>
  </w:style>
  <w:style w:type="character" w:customStyle="1" w:styleId="1fffffe">
    <w:name w:val="Знак примечания1"/>
    <w:uiPriority w:val="99"/>
    <w:rsid w:val="006F7042"/>
    <w:rPr>
      <w:sz w:val="16"/>
    </w:rPr>
  </w:style>
  <w:style w:type="character" w:customStyle="1" w:styleId="EndnoteCharacters">
    <w:name w:val="Endnote Characters"/>
    <w:uiPriority w:val="99"/>
    <w:rsid w:val="006F7042"/>
    <w:rPr>
      <w:vertAlign w:val="superscript"/>
    </w:rPr>
  </w:style>
  <w:style w:type="paragraph" w:customStyle="1" w:styleId="LO-Normal1">
    <w:name w:val="LO-Normal1"/>
    <w:uiPriority w:val="99"/>
    <w:qFormat/>
    <w:rsid w:val="006F7042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6F7042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6F7042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6F7042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6F7042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6F7042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6F7042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6F7042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6F7042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6F7042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6F7042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6F7042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6F7042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6F7042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6F7042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6F7042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6F7042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6F70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6F7042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6F7042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6F70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6F7042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6F7042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6F7042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6F7042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6F7042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6F7042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6F7042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6F7042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6F7042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6F7042"/>
  </w:style>
  <w:style w:type="character" w:customStyle="1" w:styleId="ListLabel8">
    <w:name w:val="ListLabel 8"/>
    <w:uiPriority w:val="99"/>
    <w:qFormat/>
    <w:rsid w:val="006F7042"/>
  </w:style>
  <w:style w:type="character" w:customStyle="1" w:styleId="ListLabel9">
    <w:name w:val="ListLabel 9"/>
    <w:uiPriority w:val="99"/>
    <w:qFormat/>
    <w:rsid w:val="006F7042"/>
  </w:style>
  <w:style w:type="character" w:customStyle="1" w:styleId="ListLabel10">
    <w:name w:val="ListLabel 10"/>
    <w:uiPriority w:val="99"/>
    <w:qFormat/>
    <w:rsid w:val="006F7042"/>
  </w:style>
  <w:style w:type="character" w:customStyle="1" w:styleId="ListLabel11">
    <w:name w:val="ListLabel 11"/>
    <w:uiPriority w:val="99"/>
    <w:qFormat/>
    <w:rsid w:val="006F7042"/>
  </w:style>
  <w:style w:type="character" w:customStyle="1" w:styleId="ListLabel12">
    <w:name w:val="ListLabel 12"/>
    <w:uiPriority w:val="99"/>
    <w:qFormat/>
    <w:rsid w:val="006F7042"/>
  </w:style>
  <w:style w:type="character" w:customStyle="1" w:styleId="ListLabel13">
    <w:name w:val="ListLabel 13"/>
    <w:uiPriority w:val="99"/>
    <w:qFormat/>
    <w:rsid w:val="006F7042"/>
  </w:style>
  <w:style w:type="character" w:customStyle="1" w:styleId="ListLabel14">
    <w:name w:val="ListLabel 14"/>
    <w:uiPriority w:val="99"/>
    <w:qFormat/>
    <w:rsid w:val="006F7042"/>
  </w:style>
  <w:style w:type="character" w:customStyle="1" w:styleId="ListLabel15">
    <w:name w:val="ListLabel 15"/>
    <w:uiPriority w:val="99"/>
    <w:qFormat/>
    <w:rsid w:val="006F7042"/>
  </w:style>
  <w:style w:type="character" w:customStyle="1" w:styleId="ListLabel16">
    <w:name w:val="ListLabel 16"/>
    <w:uiPriority w:val="99"/>
    <w:qFormat/>
    <w:rsid w:val="006F7042"/>
  </w:style>
  <w:style w:type="character" w:customStyle="1" w:styleId="ListLabel17">
    <w:name w:val="ListLabel 17"/>
    <w:uiPriority w:val="99"/>
    <w:qFormat/>
    <w:rsid w:val="006F7042"/>
  </w:style>
  <w:style w:type="character" w:customStyle="1" w:styleId="ListLabel18">
    <w:name w:val="ListLabel 18"/>
    <w:uiPriority w:val="99"/>
    <w:qFormat/>
    <w:rsid w:val="006F7042"/>
  </w:style>
  <w:style w:type="character" w:customStyle="1" w:styleId="ListLabel19">
    <w:name w:val="ListLabel 19"/>
    <w:uiPriority w:val="99"/>
    <w:qFormat/>
    <w:rsid w:val="006F7042"/>
  </w:style>
  <w:style w:type="character" w:customStyle="1" w:styleId="ListLabel20">
    <w:name w:val="ListLabel 20"/>
    <w:uiPriority w:val="99"/>
    <w:qFormat/>
    <w:rsid w:val="006F7042"/>
  </w:style>
  <w:style w:type="character" w:customStyle="1" w:styleId="ListLabel21">
    <w:name w:val="ListLabel 21"/>
    <w:uiPriority w:val="99"/>
    <w:qFormat/>
    <w:rsid w:val="006F7042"/>
  </w:style>
  <w:style w:type="character" w:customStyle="1" w:styleId="ListLabel22">
    <w:name w:val="ListLabel 22"/>
    <w:uiPriority w:val="99"/>
    <w:qFormat/>
    <w:rsid w:val="006F7042"/>
  </w:style>
  <w:style w:type="character" w:customStyle="1" w:styleId="ListLabel23">
    <w:name w:val="ListLabel 23"/>
    <w:uiPriority w:val="99"/>
    <w:qFormat/>
    <w:rsid w:val="006F7042"/>
  </w:style>
  <w:style w:type="character" w:customStyle="1" w:styleId="ListLabel24">
    <w:name w:val="ListLabel 24"/>
    <w:uiPriority w:val="99"/>
    <w:qFormat/>
    <w:rsid w:val="006F7042"/>
  </w:style>
  <w:style w:type="character" w:customStyle="1" w:styleId="ListLabel25">
    <w:name w:val="ListLabel 25"/>
    <w:uiPriority w:val="99"/>
    <w:qFormat/>
    <w:rsid w:val="006F7042"/>
  </w:style>
  <w:style w:type="character" w:customStyle="1" w:styleId="ListLabel26">
    <w:name w:val="ListLabel 26"/>
    <w:uiPriority w:val="99"/>
    <w:qFormat/>
    <w:rsid w:val="006F7042"/>
  </w:style>
  <w:style w:type="character" w:customStyle="1" w:styleId="ListLabel27">
    <w:name w:val="ListLabel 27"/>
    <w:uiPriority w:val="99"/>
    <w:qFormat/>
    <w:rsid w:val="006F7042"/>
  </w:style>
  <w:style w:type="character" w:customStyle="1" w:styleId="ListLabel28">
    <w:name w:val="ListLabel 28"/>
    <w:uiPriority w:val="99"/>
    <w:qFormat/>
    <w:rsid w:val="006F7042"/>
  </w:style>
  <w:style w:type="character" w:customStyle="1" w:styleId="ListLabel29">
    <w:name w:val="ListLabel 29"/>
    <w:uiPriority w:val="99"/>
    <w:qFormat/>
    <w:rsid w:val="006F7042"/>
  </w:style>
  <w:style w:type="character" w:customStyle="1" w:styleId="ListLabel30">
    <w:name w:val="ListLabel 30"/>
    <w:uiPriority w:val="99"/>
    <w:qFormat/>
    <w:rsid w:val="006F7042"/>
  </w:style>
  <w:style w:type="character" w:customStyle="1" w:styleId="ListLabel31">
    <w:name w:val="ListLabel 31"/>
    <w:uiPriority w:val="99"/>
    <w:qFormat/>
    <w:rsid w:val="006F7042"/>
  </w:style>
  <w:style w:type="character" w:customStyle="1" w:styleId="ListLabel32">
    <w:name w:val="ListLabel 32"/>
    <w:uiPriority w:val="99"/>
    <w:qFormat/>
    <w:rsid w:val="006F7042"/>
  </w:style>
  <w:style w:type="character" w:customStyle="1" w:styleId="ListLabel33">
    <w:name w:val="ListLabel 33"/>
    <w:uiPriority w:val="99"/>
    <w:qFormat/>
    <w:rsid w:val="006F7042"/>
  </w:style>
  <w:style w:type="character" w:customStyle="1" w:styleId="ListLabel34">
    <w:name w:val="ListLabel 34"/>
    <w:uiPriority w:val="99"/>
    <w:qFormat/>
    <w:rsid w:val="006F7042"/>
    <w:rPr>
      <w:color w:val="00000A"/>
    </w:rPr>
  </w:style>
  <w:style w:type="character" w:customStyle="1" w:styleId="ListLabel35">
    <w:name w:val="ListLabel 35"/>
    <w:uiPriority w:val="99"/>
    <w:qFormat/>
    <w:rsid w:val="006F7042"/>
  </w:style>
  <w:style w:type="character" w:customStyle="1" w:styleId="ListLabel36">
    <w:name w:val="ListLabel 36"/>
    <w:uiPriority w:val="99"/>
    <w:qFormat/>
    <w:rsid w:val="006F7042"/>
  </w:style>
  <w:style w:type="character" w:customStyle="1" w:styleId="ListLabel37">
    <w:name w:val="ListLabel 37"/>
    <w:uiPriority w:val="99"/>
    <w:qFormat/>
    <w:rsid w:val="006F7042"/>
  </w:style>
  <w:style w:type="character" w:customStyle="1" w:styleId="ListLabel38">
    <w:name w:val="ListLabel 38"/>
    <w:uiPriority w:val="99"/>
    <w:qFormat/>
    <w:rsid w:val="006F7042"/>
  </w:style>
  <w:style w:type="character" w:customStyle="1" w:styleId="ListLabel39">
    <w:name w:val="ListLabel 39"/>
    <w:uiPriority w:val="99"/>
    <w:qFormat/>
    <w:rsid w:val="006F7042"/>
  </w:style>
  <w:style w:type="character" w:customStyle="1" w:styleId="ListLabel40">
    <w:name w:val="ListLabel 40"/>
    <w:uiPriority w:val="99"/>
    <w:qFormat/>
    <w:rsid w:val="006F7042"/>
  </w:style>
  <w:style w:type="character" w:customStyle="1" w:styleId="ListLabel41">
    <w:name w:val="ListLabel 41"/>
    <w:uiPriority w:val="99"/>
    <w:qFormat/>
    <w:rsid w:val="006F7042"/>
  </w:style>
  <w:style w:type="character" w:customStyle="1" w:styleId="ListLabel42">
    <w:name w:val="ListLabel 42"/>
    <w:uiPriority w:val="99"/>
    <w:qFormat/>
    <w:rsid w:val="006F7042"/>
  </w:style>
  <w:style w:type="character" w:customStyle="1" w:styleId="ListLabel43">
    <w:name w:val="ListLabel 43"/>
    <w:uiPriority w:val="99"/>
    <w:qFormat/>
    <w:rsid w:val="006F7042"/>
  </w:style>
  <w:style w:type="character" w:customStyle="1" w:styleId="ListLabel44">
    <w:name w:val="ListLabel 44"/>
    <w:uiPriority w:val="99"/>
    <w:qFormat/>
    <w:rsid w:val="006F7042"/>
  </w:style>
  <w:style w:type="character" w:customStyle="1" w:styleId="ListLabel45">
    <w:name w:val="ListLabel 45"/>
    <w:uiPriority w:val="99"/>
    <w:qFormat/>
    <w:rsid w:val="006F7042"/>
  </w:style>
  <w:style w:type="character" w:customStyle="1" w:styleId="ListLabel46">
    <w:name w:val="ListLabel 46"/>
    <w:uiPriority w:val="99"/>
    <w:qFormat/>
    <w:rsid w:val="006F7042"/>
  </w:style>
  <w:style w:type="character" w:customStyle="1" w:styleId="ListLabel47">
    <w:name w:val="ListLabel 47"/>
    <w:uiPriority w:val="99"/>
    <w:qFormat/>
    <w:rsid w:val="006F7042"/>
  </w:style>
  <w:style w:type="character" w:customStyle="1" w:styleId="ListLabel48">
    <w:name w:val="ListLabel 48"/>
    <w:uiPriority w:val="99"/>
    <w:qFormat/>
    <w:rsid w:val="006F7042"/>
  </w:style>
  <w:style w:type="character" w:customStyle="1" w:styleId="ListLabel49">
    <w:name w:val="ListLabel 49"/>
    <w:uiPriority w:val="99"/>
    <w:qFormat/>
    <w:rsid w:val="006F7042"/>
  </w:style>
  <w:style w:type="character" w:customStyle="1" w:styleId="ListLabel50">
    <w:name w:val="ListLabel 50"/>
    <w:uiPriority w:val="99"/>
    <w:qFormat/>
    <w:rsid w:val="006F7042"/>
  </w:style>
  <w:style w:type="character" w:customStyle="1" w:styleId="ListLabel51">
    <w:name w:val="ListLabel 51"/>
    <w:uiPriority w:val="99"/>
    <w:qFormat/>
    <w:rsid w:val="006F7042"/>
  </w:style>
  <w:style w:type="character" w:customStyle="1" w:styleId="ListLabel52">
    <w:name w:val="ListLabel 52"/>
    <w:uiPriority w:val="99"/>
    <w:qFormat/>
    <w:rsid w:val="006F7042"/>
  </w:style>
  <w:style w:type="character" w:customStyle="1" w:styleId="ListLabel53">
    <w:name w:val="ListLabel 53"/>
    <w:uiPriority w:val="99"/>
    <w:qFormat/>
    <w:rsid w:val="006F7042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6F7042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6F7042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6F7042"/>
  </w:style>
  <w:style w:type="character" w:customStyle="1" w:styleId="ListLabel57">
    <w:name w:val="ListLabel 57"/>
    <w:uiPriority w:val="99"/>
    <w:qFormat/>
    <w:rsid w:val="006F7042"/>
  </w:style>
  <w:style w:type="character" w:customStyle="1" w:styleId="ListLabel58">
    <w:name w:val="ListLabel 58"/>
    <w:uiPriority w:val="99"/>
    <w:qFormat/>
    <w:rsid w:val="006F7042"/>
  </w:style>
  <w:style w:type="character" w:customStyle="1" w:styleId="ListLabel59">
    <w:name w:val="ListLabel 59"/>
    <w:uiPriority w:val="99"/>
    <w:qFormat/>
    <w:rsid w:val="006F7042"/>
  </w:style>
  <w:style w:type="character" w:customStyle="1" w:styleId="ListLabel60">
    <w:name w:val="ListLabel 60"/>
    <w:uiPriority w:val="99"/>
    <w:qFormat/>
    <w:rsid w:val="006F7042"/>
  </w:style>
  <w:style w:type="character" w:customStyle="1" w:styleId="ListLabel61">
    <w:name w:val="ListLabel 61"/>
    <w:uiPriority w:val="99"/>
    <w:qFormat/>
    <w:rsid w:val="006F7042"/>
  </w:style>
  <w:style w:type="character" w:customStyle="1" w:styleId="ListLabel62">
    <w:name w:val="ListLabel 62"/>
    <w:uiPriority w:val="99"/>
    <w:qFormat/>
    <w:rsid w:val="006F7042"/>
  </w:style>
  <w:style w:type="character" w:customStyle="1" w:styleId="ListLabel63">
    <w:name w:val="ListLabel 63"/>
    <w:uiPriority w:val="99"/>
    <w:qFormat/>
    <w:rsid w:val="006F7042"/>
    <w:rPr>
      <w:sz w:val="24"/>
    </w:rPr>
  </w:style>
  <w:style w:type="character" w:customStyle="1" w:styleId="ListLabel64">
    <w:name w:val="ListLabel 64"/>
    <w:uiPriority w:val="99"/>
    <w:qFormat/>
    <w:rsid w:val="006F7042"/>
  </w:style>
  <w:style w:type="character" w:customStyle="1" w:styleId="ListLabel65">
    <w:name w:val="ListLabel 65"/>
    <w:uiPriority w:val="99"/>
    <w:qFormat/>
    <w:rsid w:val="006F7042"/>
  </w:style>
  <w:style w:type="character" w:customStyle="1" w:styleId="ListLabel66">
    <w:name w:val="ListLabel 66"/>
    <w:uiPriority w:val="99"/>
    <w:qFormat/>
    <w:rsid w:val="006F7042"/>
  </w:style>
  <w:style w:type="character" w:customStyle="1" w:styleId="ListLabel67">
    <w:name w:val="ListLabel 67"/>
    <w:uiPriority w:val="99"/>
    <w:qFormat/>
    <w:rsid w:val="006F7042"/>
  </w:style>
  <w:style w:type="character" w:customStyle="1" w:styleId="ListLabel68">
    <w:name w:val="ListLabel 68"/>
    <w:uiPriority w:val="99"/>
    <w:qFormat/>
    <w:rsid w:val="006F7042"/>
  </w:style>
  <w:style w:type="character" w:customStyle="1" w:styleId="ListLabel69">
    <w:name w:val="ListLabel 69"/>
    <w:uiPriority w:val="99"/>
    <w:qFormat/>
    <w:rsid w:val="006F7042"/>
  </w:style>
  <w:style w:type="character" w:customStyle="1" w:styleId="ListLabel70">
    <w:name w:val="ListLabel 70"/>
    <w:uiPriority w:val="99"/>
    <w:qFormat/>
    <w:rsid w:val="006F7042"/>
  </w:style>
  <w:style w:type="character" w:customStyle="1" w:styleId="ListLabel71">
    <w:name w:val="ListLabel 71"/>
    <w:uiPriority w:val="99"/>
    <w:qFormat/>
    <w:rsid w:val="006F7042"/>
  </w:style>
  <w:style w:type="character" w:customStyle="1" w:styleId="ListLabel72">
    <w:name w:val="ListLabel 72"/>
    <w:uiPriority w:val="99"/>
    <w:qFormat/>
    <w:rsid w:val="006F7042"/>
  </w:style>
  <w:style w:type="character" w:customStyle="1" w:styleId="ListLabel73">
    <w:name w:val="ListLabel 73"/>
    <w:uiPriority w:val="99"/>
    <w:qFormat/>
    <w:rsid w:val="006F7042"/>
  </w:style>
  <w:style w:type="character" w:customStyle="1" w:styleId="ListLabel74">
    <w:name w:val="ListLabel 74"/>
    <w:uiPriority w:val="99"/>
    <w:qFormat/>
    <w:rsid w:val="006F7042"/>
  </w:style>
  <w:style w:type="character" w:customStyle="1" w:styleId="ListLabel75">
    <w:name w:val="ListLabel 75"/>
    <w:uiPriority w:val="99"/>
    <w:qFormat/>
    <w:rsid w:val="006F7042"/>
  </w:style>
  <w:style w:type="character" w:customStyle="1" w:styleId="ListLabel76">
    <w:name w:val="ListLabel 76"/>
    <w:uiPriority w:val="99"/>
    <w:qFormat/>
    <w:rsid w:val="006F7042"/>
  </w:style>
  <w:style w:type="character" w:customStyle="1" w:styleId="ListLabel77">
    <w:name w:val="ListLabel 77"/>
    <w:uiPriority w:val="99"/>
    <w:qFormat/>
    <w:rsid w:val="006F7042"/>
  </w:style>
  <w:style w:type="character" w:customStyle="1" w:styleId="ListLabel78">
    <w:name w:val="ListLabel 78"/>
    <w:uiPriority w:val="99"/>
    <w:qFormat/>
    <w:rsid w:val="006F7042"/>
    <w:rPr>
      <w:sz w:val="24"/>
    </w:rPr>
  </w:style>
  <w:style w:type="character" w:customStyle="1" w:styleId="ListLabel79">
    <w:name w:val="ListLabel 79"/>
    <w:uiPriority w:val="99"/>
    <w:qFormat/>
    <w:rsid w:val="006F7042"/>
  </w:style>
  <w:style w:type="character" w:customStyle="1" w:styleId="ListLabel80">
    <w:name w:val="ListLabel 80"/>
    <w:uiPriority w:val="99"/>
    <w:qFormat/>
    <w:rsid w:val="006F7042"/>
  </w:style>
  <w:style w:type="character" w:customStyle="1" w:styleId="ListLabel81">
    <w:name w:val="ListLabel 81"/>
    <w:uiPriority w:val="99"/>
    <w:qFormat/>
    <w:rsid w:val="006F7042"/>
  </w:style>
  <w:style w:type="character" w:customStyle="1" w:styleId="ListLabel82">
    <w:name w:val="ListLabel 82"/>
    <w:uiPriority w:val="99"/>
    <w:qFormat/>
    <w:rsid w:val="006F7042"/>
  </w:style>
  <w:style w:type="character" w:customStyle="1" w:styleId="ListLabel83">
    <w:name w:val="ListLabel 83"/>
    <w:uiPriority w:val="99"/>
    <w:qFormat/>
    <w:rsid w:val="006F7042"/>
  </w:style>
  <w:style w:type="character" w:customStyle="1" w:styleId="ListLabel84">
    <w:name w:val="ListLabel 84"/>
    <w:uiPriority w:val="99"/>
    <w:qFormat/>
    <w:rsid w:val="006F7042"/>
  </w:style>
  <w:style w:type="character" w:customStyle="1" w:styleId="ListLabel85">
    <w:name w:val="ListLabel 85"/>
    <w:uiPriority w:val="99"/>
    <w:qFormat/>
    <w:rsid w:val="006F7042"/>
  </w:style>
  <w:style w:type="character" w:customStyle="1" w:styleId="ListLabel86">
    <w:name w:val="ListLabel 86"/>
    <w:uiPriority w:val="99"/>
    <w:qFormat/>
    <w:rsid w:val="006F7042"/>
  </w:style>
  <w:style w:type="character" w:customStyle="1" w:styleId="ListLabel87">
    <w:name w:val="ListLabel 87"/>
    <w:uiPriority w:val="99"/>
    <w:qFormat/>
    <w:rsid w:val="006F7042"/>
  </w:style>
  <w:style w:type="character" w:customStyle="1" w:styleId="ListLabel88">
    <w:name w:val="ListLabel 88"/>
    <w:uiPriority w:val="99"/>
    <w:qFormat/>
    <w:rsid w:val="006F7042"/>
  </w:style>
  <w:style w:type="character" w:customStyle="1" w:styleId="ListLabel89">
    <w:name w:val="ListLabel 89"/>
    <w:uiPriority w:val="99"/>
    <w:qFormat/>
    <w:rsid w:val="006F7042"/>
  </w:style>
  <w:style w:type="character" w:customStyle="1" w:styleId="ListLabel90">
    <w:name w:val="ListLabel 90"/>
    <w:uiPriority w:val="99"/>
    <w:qFormat/>
    <w:rsid w:val="006F7042"/>
  </w:style>
  <w:style w:type="character" w:customStyle="1" w:styleId="ListLabel91">
    <w:name w:val="ListLabel 91"/>
    <w:uiPriority w:val="99"/>
    <w:qFormat/>
    <w:rsid w:val="006F7042"/>
  </w:style>
  <w:style w:type="character" w:customStyle="1" w:styleId="ListLabel92">
    <w:name w:val="ListLabel 92"/>
    <w:uiPriority w:val="99"/>
    <w:qFormat/>
    <w:rsid w:val="006F7042"/>
  </w:style>
  <w:style w:type="character" w:customStyle="1" w:styleId="ListLabel93">
    <w:name w:val="ListLabel 93"/>
    <w:uiPriority w:val="99"/>
    <w:qFormat/>
    <w:rsid w:val="006F7042"/>
  </w:style>
  <w:style w:type="character" w:customStyle="1" w:styleId="ListLabel94">
    <w:name w:val="ListLabel 94"/>
    <w:uiPriority w:val="99"/>
    <w:qFormat/>
    <w:rsid w:val="006F7042"/>
  </w:style>
  <w:style w:type="character" w:customStyle="1" w:styleId="ListLabel95">
    <w:name w:val="ListLabel 95"/>
    <w:uiPriority w:val="99"/>
    <w:qFormat/>
    <w:rsid w:val="006F7042"/>
  </w:style>
  <w:style w:type="character" w:customStyle="1" w:styleId="ListLabel96">
    <w:name w:val="ListLabel 96"/>
    <w:uiPriority w:val="99"/>
    <w:qFormat/>
    <w:rsid w:val="006F7042"/>
    <w:rPr>
      <w:sz w:val="24"/>
    </w:rPr>
  </w:style>
  <w:style w:type="character" w:customStyle="1" w:styleId="ListLabel97">
    <w:name w:val="ListLabel 97"/>
    <w:uiPriority w:val="99"/>
    <w:qFormat/>
    <w:rsid w:val="006F7042"/>
  </w:style>
  <w:style w:type="character" w:customStyle="1" w:styleId="ListLabel98">
    <w:name w:val="ListLabel 98"/>
    <w:uiPriority w:val="99"/>
    <w:qFormat/>
    <w:rsid w:val="006F7042"/>
  </w:style>
  <w:style w:type="character" w:customStyle="1" w:styleId="ListLabel99">
    <w:name w:val="ListLabel 99"/>
    <w:uiPriority w:val="99"/>
    <w:qFormat/>
    <w:rsid w:val="006F7042"/>
  </w:style>
  <w:style w:type="character" w:customStyle="1" w:styleId="ListLabel100">
    <w:name w:val="ListLabel 100"/>
    <w:uiPriority w:val="99"/>
    <w:qFormat/>
    <w:rsid w:val="006F7042"/>
  </w:style>
  <w:style w:type="character" w:customStyle="1" w:styleId="ListLabel101">
    <w:name w:val="ListLabel 101"/>
    <w:uiPriority w:val="99"/>
    <w:qFormat/>
    <w:rsid w:val="006F7042"/>
  </w:style>
  <w:style w:type="character" w:customStyle="1" w:styleId="ListLabel102">
    <w:name w:val="ListLabel 102"/>
    <w:uiPriority w:val="99"/>
    <w:qFormat/>
    <w:rsid w:val="006F7042"/>
  </w:style>
  <w:style w:type="character" w:customStyle="1" w:styleId="ListLabel103">
    <w:name w:val="ListLabel 103"/>
    <w:uiPriority w:val="99"/>
    <w:qFormat/>
    <w:rsid w:val="006F7042"/>
  </w:style>
  <w:style w:type="character" w:customStyle="1" w:styleId="ListLabel104">
    <w:name w:val="ListLabel 104"/>
    <w:uiPriority w:val="99"/>
    <w:qFormat/>
    <w:rsid w:val="006F7042"/>
  </w:style>
  <w:style w:type="character" w:customStyle="1" w:styleId="ListLabel105">
    <w:name w:val="ListLabel 105"/>
    <w:uiPriority w:val="99"/>
    <w:qFormat/>
    <w:rsid w:val="006F7042"/>
  </w:style>
  <w:style w:type="character" w:customStyle="1" w:styleId="ListLabel106">
    <w:name w:val="ListLabel 106"/>
    <w:uiPriority w:val="99"/>
    <w:qFormat/>
    <w:rsid w:val="006F7042"/>
  </w:style>
  <w:style w:type="character" w:customStyle="1" w:styleId="ListLabel107">
    <w:name w:val="ListLabel 107"/>
    <w:uiPriority w:val="99"/>
    <w:qFormat/>
    <w:rsid w:val="006F7042"/>
  </w:style>
  <w:style w:type="character" w:customStyle="1" w:styleId="ListLabel108">
    <w:name w:val="ListLabel 108"/>
    <w:uiPriority w:val="99"/>
    <w:qFormat/>
    <w:rsid w:val="006F7042"/>
  </w:style>
  <w:style w:type="character" w:customStyle="1" w:styleId="ListLabel109">
    <w:name w:val="ListLabel 109"/>
    <w:uiPriority w:val="99"/>
    <w:qFormat/>
    <w:rsid w:val="006F7042"/>
  </w:style>
  <w:style w:type="character" w:customStyle="1" w:styleId="ListLabel110">
    <w:name w:val="ListLabel 110"/>
    <w:uiPriority w:val="99"/>
    <w:qFormat/>
    <w:rsid w:val="006F7042"/>
  </w:style>
  <w:style w:type="character" w:customStyle="1" w:styleId="ListLabel111">
    <w:name w:val="ListLabel 111"/>
    <w:uiPriority w:val="99"/>
    <w:qFormat/>
    <w:rsid w:val="006F7042"/>
  </w:style>
  <w:style w:type="character" w:customStyle="1" w:styleId="ListLabel112">
    <w:name w:val="ListLabel 112"/>
    <w:uiPriority w:val="99"/>
    <w:qFormat/>
    <w:rsid w:val="006F7042"/>
  </w:style>
  <w:style w:type="character" w:customStyle="1" w:styleId="ListLabel113">
    <w:name w:val="ListLabel 113"/>
    <w:uiPriority w:val="99"/>
    <w:qFormat/>
    <w:rsid w:val="006F7042"/>
  </w:style>
  <w:style w:type="character" w:customStyle="1" w:styleId="ListLabel114">
    <w:name w:val="ListLabel 114"/>
    <w:uiPriority w:val="99"/>
    <w:qFormat/>
    <w:rsid w:val="006F7042"/>
    <w:rPr>
      <w:sz w:val="24"/>
    </w:rPr>
  </w:style>
  <w:style w:type="character" w:customStyle="1" w:styleId="ListLabel115">
    <w:name w:val="ListLabel 115"/>
    <w:uiPriority w:val="99"/>
    <w:qFormat/>
    <w:rsid w:val="006F7042"/>
  </w:style>
  <w:style w:type="character" w:customStyle="1" w:styleId="ListLabel116">
    <w:name w:val="ListLabel 116"/>
    <w:uiPriority w:val="99"/>
    <w:qFormat/>
    <w:rsid w:val="006F7042"/>
  </w:style>
  <w:style w:type="character" w:customStyle="1" w:styleId="ListLabel117">
    <w:name w:val="ListLabel 117"/>
    <w:uiPriority w:val="99"/>
    <w:qFormat/>
    <w:rsid w:val="006F7042"/>
  </w:style>
  <w:style w:type="character" w:customStyle="1" w:styleId="ListLabel118">
    <w:name w:val="ListLabel 118"/>
    <w:uiPriority w:val="99"/>
    <w:qFormat/>
    <w:rsid w:val="006F7042"/>
  </w:style>
  <w:style w:type="character" w:customStyle="1" w:styleId="ListLabel119">
    <w:name w:val="ListLabel 119"/>
    <w:uiPriority w:val="99"/>
    <w:qFormat/>
    <w:rsid w:val="006F7042"/>
  </w:style>
  <w:style w:type="character" w:customStyle="1" w:styleId="ListLabel120">
    <w:name w:val="ListLabel 120"/>
    <w:uiPriority w:val="99"/>
    <w:qFormat/>
    <w:rsid w:val="006F7042"/>
  </w:style>
  <w:style w:type="character" w:customStyle="1" w:styleId="ListLabel121">
    <w:name w:val="ListLabel 121"/>
    <w:uiPriority w:val="99"/>
    <w:qFormat/>
    <w:rsid w:val="006F7042"/>
  </w:style>
  <w:style w:type="character" w:customStyle="1" w:styleId="ListLabel122">
    <w:name w:val="ListLabel 122"/>
    <w:uiPriority w:val="99"/>
    <w:qFormat/>
    <w:rsid w:val="006F7042"/>
  </w:style>
  <w:style w:type="character" w:customStyle="1" w:styleId="ListLabel123">
    <w:name w:val="ListLabel 123"/>
    <w:uiPriority w:val="99"/>
    <w:qFormat/>
    <w:rsid w:val="006F7042"/>
  </w:style>
  <w:style w:type="character" w:customStyle="1" w:styleId="ListLabel124">
    <w:name w:val="ListLabel 124"/>
    <w:uiPriority w:val="99"/>
    <w:qFormat/>
    <w:rsid w:val="006F7042"/>
  </w:style>
  <w:style w:type="character" w:customStyle="1" w:styleId="ListLabel125">
    <w:name w:val="ListLabel 125"/>
    <w:uiPriority w:val="99"/>
    <w:qFormat/>
    <w:rsid w:val="006F7042"/>
  </w:style>
  <w:style w:type="character" w:customStyle="1" w:styleId="ListLabel126">
    <w:name w:val="ListLabel 126"/>
    <w:uiPriority w:val="99"/>
    <w:qFormat/>
    <w:rsid w:val="006F7042"/>
  </w:style>
  <w:style w:type="character" w:customStyle="1" w:styleId="ListLabel127">
    <w:name w:val="ListLabel 127"/>
    <w:uiPriority w:val="99"/>
    <w:qFormat/>
    <w:rsid w:val="006F7042"/>
  </w:style>
  <w:style w:type="character" w:customStyle="1" w:styleId="ListLabel128">
    <w:name w:val="ListLabel 128"/>
    <w:uiPriority w:val="99"/>
    <w:qFormat/>
    <w:rsid w:val="006F7042"/>
  </w:style>
  <w:style w:type="character" w:customStyle="1" w:styleId="ListLabel129">
    <w:name w:val="ListLabel 129"/>
    <w:uiPriority w:val="99"/>
    <w:qFormat/>
    <w:rsid w:val="006F7042"/>
  </w:style>
  <w:style w:type="character" w:customStyle="1" w:styleId="ListLabel130">
    <w:name w:val="ListLabel 130"/>
    <w:uiPriority w:val="99"/>
    <w:qFormat/>
    <w:rsid w:val="006F7042"/>
  </w:style>
  <w:style w:type="character" w:customStyle="1" w:styleId="ListLabel131">
    <w:name w:val="ListLabel 131"/>
    <w:uiPriority w:val="99"/>
    <w:qFormat/>
    <w:rsid w:val="006F7042"/>
  </w:style>
  <w:style w:type="character" w:customStyle="1" w:styleId="ListLabel132">
    <w:name w:val="ListLabel 132"/>
    <w:uiPriority w:val="99"/>
    <w:qFormat/>
    <w:rsid w:val="006F7042"/>
  </w:style>
  <w:style w:type="character" w:customStyle="1" w:styleId="ListLabel133">
    <w:name w:val="ListLabel 133"/>
    <w:uiPriority w:val="99"/>
    <w:qFormat/>
    <w:rsid w:val="006F7042"/>
  </w:style>
  <w:style w:type="character" w:customStyle="1" w:styleId="ListLabel134">
    <w:name w:val="ListLabel 134"/>
    <w:uiPriority w:val="99"/>
    <w:qFormat/>
    <w:rsid w:val="006F7042"/>
  </w:style>
  <w:style w:type="character" w:customStyle="1" w:styleId="ListLabel135">
    <w:name w:val="ListLabel 135"/>
    <w:uiPriority w:val="99"/>
    <w:qFormat/>
    <w:rsid w:val="006F7042"/>
  </w:style>
  <w:style w:type="character" w:customStyle="1" w:styleId="ListLabel136">
    <w:name w:val="ListLabel 136"/>
    <w:uiPriority w:val="99"/>
    <w:qFormat/>
    <w:rsid w:val="006F7042"/>
  </w:style>
  <w:style w:type="character" w:customStyle="1" w:styleId="ListLabel137">
    <w:name w:val="ListLabel 137"/>
    <w:uiPriority w:val="99"/>
    <w:qFormat/>
    <w:rsid w:val="006F7042"/>
  </w:style>
  <w:style w:type="character" w:customStyle="1" w:styleId="ListLabel138">
    <w:name w:val="ListLabel 138"/>
    <w:uiPriority w:val="99"/>
    <w:qFormat/>
    <w:rsid w:val="006F7042"/>
  </w:style>
  <w:style w:type="character" w:customStyle="1" w:styleId="ListLabel139">
    <w:name w:val="ListLabel 139"/>
    <w:uiPriority w:val="99"/>
    <w:qFormat/>
    <w:rsid w:val="006F7042"/>
  </w:style>
  <w:style w:type="character" w:customStyle="1" w:styleId="ListLabel140">
    <w:name w:val="ListLabel 140"/>
    <w:uiPriority w:val="99"/>
    <w:qFormat/>
    <w:rsid w:val="006F7042"/>
  </w:style>
  <w:style w:type="character" w:customStyle="1" w:styleId="ListLabel141">
    <w:name w:val="ListLabel 141"/>
    <w:uiPriority w:val="99"/>
    <w:qFormat/>
    <w:rsid w:val="006F7042"/>
  </w:style>
  <w:style w:type="character" w:customStyle="1" w:styleId="ListLabel142">
    <w:name w:val="ListLabel 142"/>
    <w:uiPriority w:val="99"/>
    <w:qFormat/>
    <w:rsid w:val="006F7042"/>
  </w:style>
  <w:style w:type="character" w:customStyle="1" w:styleId="ListLabel143">
    <w:name w:val="ListLabel 143"/>
    <w:uiPriority w:val="99"/>
    <w:qFormat/>
    <w:rsid w:val="006F7042"/>
  </w:style>
  <w:style w:type="character" w:customStyle="1" w:styleId="ListLabel144">
    <w:name w:val="ListLabel 144"/>
    <w:uiPriority w:val="99"/>
    <w:qFormat/>
    <w:rsid w:val="006F7042"/>
  </w:style>
  <w:style w:type="character" w:customStyle="1" w:styleId="ListLabel145">
    <w:name w:val="ListLabel 145"/>
    <w:uiPriority w:val="99"/>
    <w:qFormat/>
    <w:rsid w:val="006F7042"/>
  </w:style>
  <w:style w:type="character" w:customStyle="1" w:styleId="ListLabel146">
    <w:name w:val="ListLabel 146"/>
    <w:uiPriority w:val="99"/>
    <w:qFormat/>
    <w:rsid w:val="006F7042"/>
  </w:style>
  <w:style w:type="character" w:customStyle="1" w:styleId="ListLabel147">
    <w:name w:val="ListLabel 147"/>
    <w:uiPriority w:val="99"/>
    <w:qFormat/>
    <w:rsid w:val="006F7042"/>
  </w:style>
  <w:style w:type="character" w:customStyle="1" w:styleId="ListLabel148">
    <w:name w:val="ListLabel 148"/>
    <w:uiPriority w:val="99"/>
    <w:qFormat/>
    <w:rsid w:val="006F7042"/>
  </w:style>
  <w:style w:type="character" w:customStyle="1" w:styleId="ListLabel149">
    <w:name w:val="ListLabel 149"/>
    <w:uiPriority w:val="99"/>
    <w:qFormat/>
    <w:rsid w:val="006F7042"/>
  </w:style>
  <w:style w:type="character" w:customStyle="1" w:styleId="ListLabel150">
    <w:name w:val="ListLabel 150"/>
    <w:uiPriority w:val="99"/>
    <w:qFormat/>
    <w:rsid w:val="006F7042"/>
    <w:rPr>
      <w:sz w:val="24"/>
    </w:rPr>
  </w:style>
  <w:style w:type="character" w:customStyle="1" w:styleId="ListLabel151">
    <w:name w:val="ListLabel 151"/>
    <w:uiPriority w:val="99"/>
    <w:qFormat/>
    <w:rsid w:val="006F7042"/>
  </w:style>
  <w:style w:type="character" w:customStyle="1" w:styleId="ListLabel152">
    <w:name w:val="ListLabel 152"/>
    <w:uiPriority w:val="99"/>
    <w:qFormat/>
    <w:rsid w:val="006F7042"/>
  </w:style>
  <w:style w:type="character" w:customStyle="1" w:styleId="ListLabel153">
    <w:name w:val="ListLabel 153"/>
    <w:uiPriority w:val="99"/>
    <w:qFormat/>
    <w:rsid w:val="006F7042"/>
  </w:style>
  <w:style w:type="character" w:customStyle="1" w:styleId="ListLabel154">
    <w:name w:val="ListLabel 154"/>
    <w:uiPriority w:val="99"/>
    <w:qFormat/>
    <w:rsid w:val="006F7042"/>
  </w:style>
  <w:style w:type="character" w:customStyle="1" w:styleId="ListLabel155">
    <w:name w:val="ListLabel 155"/>
    <w:uiPriority w:val="99"/>
    <w:qFormat/>
    <w:rsid w:val="006F7042"/>
  </w:style>
  <w:style w:type="character" w:customStyle="1" w:styleId="ListLabel156">
    <w:name w:val="ListLabel 156"/>
    <w:uiPriority w:val="99"/>
    <w:qFormat/>
    <w:rsid w:val="006F7042"/>
  </w:style>
  <w:style w:type="character" w:customStyle="1" w:styleId="ListLabel157">
    <w:name w:val="ListLabel 157"/>
    <w:uiPriority w:val="99"/>
    <w:qFormat/>
    <w:rsid w:val="006F7042"/>
  </w:style>
  <w:style w:type="character" w:customStyle="1" w:styleId="ListLabel158">
    <w:name w:val="ListLabel 158"/>
    <w:uiPriority w:val="99"/>
    <w:qFormat/>
    <w:rsid w:val="006F7042"/>
  </w:style>
  <w:style w:type="character" w:customStyle="1" w:styleId="ListLabel159">
    <w:name w:val="ListLabel 159"/>
    <w:uiPriority w:val="99"/>
    <w:qFormat/>
    <w:rsid w:val="006F7042"/>
    <w:rPr>
      <w:sz w:val="24"/>
    </w:rPr>
  </w:style>
  <w:style w:type="character" w:customStyle="1" w:styleId="ListLabel160">
    <w:name w:val="ListLabel 160"/>
    <w:uiPriority w:val="99"/>
    <w:qFormat/>
    <w:rsid w:val="006F7042"/>
  </w:style>
  <w:style w:type="character" w:customStyle="1" w:styleId="ListLabel161">
    <w:name w:val="ListLabel 161"/>
    <w:uiPriority w:val="99"/>
    <w:qFormat/>
    <w:rsid w:val="006F7042"/>
  </w:style>
  <w:style w:type="character" w:customStyle="1" w:styleId="ListLabel162">
    <w:name w:val="ListLabel 162"/>
    <w:uiPriority w:val="99"/>
    <w:qFormat/>
    <w:rsid w:val="006F7042"/>
  </w:style>
  <w:style w:type="character" w:customStyle="1" w:styleId="ListLabel163">
    <w:name w:val="ListLabel 163"/>
    <w:uiPriority w:val="99"/>
    <w:qFormat/>
    <w:rsid w:val="006F7042"/>
  </w:style>
  <w:style w:type="character" w:customStyle="1" w:styleId="ListLabel164">
    <w:name w:val="ListLabel 164"/>
    <w:uiPriority w:val="99"/>
    <w:qFormat/>
    <w:rsid w:val="006F7042"/>
  </w:style>
  <w:style w:type="character" w:customStyle="1" w:styleId="ListLabel165">
    <w:name w:val="ListLabel 165"/>
    <w:uiPriority w:val="99"/>
    <w:qFormat/>
    <w:rsid w:val="006F7042"/>
  </w:style>
  <w:style w:type="character" w:customStyle="1" w:styleId="ListLabel166">
    <w:name w:val="ListLabel 166"/>
    <w:uiPriority w:val="99"/>
    <w:qFormat/>
    <w:rsid w:val="006F7042"/>
  </w:style>
  <w:style w:type="character" w:customStyle="1" w:styleId="ListLabel167">
    <w:name w:val="ListLabel 167"/>
    <w:uiPriority w:val="99"/>
    <w:qFormat/>
    <w:rsid w:val="006F7042"/>
  </w:style>
  <w:style w:type="character" w:customStyle="1" w:styleId="ListLabel168">
    <w:name w:val="ListLabel 168"/>
    <w:uiPriority w:val="99"/>
    <w:qFormat/>
    <w:rsid w:val="006F7042"/>
    <w:rPr>
      <w:sz w:val="24"/>
    </w:rPr>
  </w:style>
  <w:style w:type="character" w:customStyle="1" w:styleId="ListLabel169">
    <w:name w:val="ListLabel 169"/>
    <w:uiPriority w:val="99"/>
    <w:qFormat/>
    <w:rsid w:val="006F7042"/>
  </w:style>
  <w:style w:type="character" w:customStyle="1" w:styleId="ListLabel170">
    <w:name w:val="ListLabel 170"/>
    <w:uiPriority w:val="99"/>
    <w:qFormat/>
    <w:rsid w:val="006F7042"/>
  </w:style>
  <w:style w:type="character" w:customStyle="1" w:styleId="ListLabel171">
    <w:name w:val="ListLabel 171"/>
    <w:uiPriority w:val="99"/>
    <w:qFormat/>
    <w:rsid w:val="006F7042"/>
  </w:style>
  <w:style w:type="character" w:customStyle="1" w:styleId="ListLabel172">
    <w:name w:val="ListLabel 172"/>
    <w:uiPriority w:val="99"/>
    <w:qFormat/>
    <w:rsid w:val="006F7042"/>
  </w:style>
  <w:style w:type="character" w:customStyle="1" w:styleId="ListLabel173">
    <w:name w:val="ListLabel 173"/>
    <w:uiPriority w:val="99"/>
    <w:qFormat/>
    <w:rsid w:val="006F7042"/>
  </w:style>
  <w:style w:type="character" w:customStyle="1" w:styleId="ListLabel174">
    <w:name w:val="ListLabel 174"/>
    <w:uiPriority w:val="99"/>
    <w:qFormat/>
    <w:rsid w:val="006F7042"/>
  </w:style>
  <w:style w:type="character" w:customStyle="1" w:styleId="ListLabel175">
    <w:name w:val="ListLabel 175"/>
    <w:uiPriority w:val="99"/>
    <w:qFormat/>
    <w:rsid w:val="006F7042"/>
  </w:style>
  <w:style w:type="character" w:customStyle="1" w:styleId="ListLabel176">
    <w:name w:val="ListLabel 176"/>
    <w:uiPriority w:val="99"/>
    <w:qFormat/>
    <w:rsid w:val="006F7042"/>
  </w:style>
  <w:style w:type="character" w:customStyle="1" w:styleId="ListLabel177">
    <w:name w:val="ListLabel 177"/>
    <w:uiPriority w:val="99"/>
    <w:qFormat/>
    <w:rsid w:val="006F7042"/>
  </w:style>
  <w:style w:type="character" w:customStyle="1" w:styleId="ListLabel178">
    <w:name w:val="ListLabel 178"/>
    <w:uiPriority w:val="99"/>
    <w:qFormat/>
    <w:rsid w:val="006F7042"/>
  </w:style>
  <w:style w:type="character" w:customStyle="1" w:styleId="ListLabel179">
    <w:name w:val="ListLabel 179"/>
    <w:uiPriority w:val="99"/>
    <w:qFormat/>
    <w:rsid w:val="006F7042"/>
  </w:style>
  <w:style w:type="character" w:customStyle="1" w:styleId="ListLabel180">
    <w:name w:val="ListLabel 180"/>
    <w:uiPriority w:val="99"/>
    <w:qFormat/>
    <w:rsid w:val="006F7042"/>
  </w:style>
  <w:style w:type="character" w:customStyle="1" w:styleId="ListLabel181">
    <w:name w:val="ListLabel 181"/>
    <w:uiPriority w:val="99"/>
    <w:qFormat/>
    <w:rsid w:val="006F7042"/>
  </w:style>
  <w:style w:type="character" w:customStyle="1" w:styleId="ListLabel182">
    <w:name w:val="ListLabel 182"/>
    <w:uiPriority w:val="99"/>
    <w:qFormat/>
    <w:rsid w:val="006F7042"/>
  </w:style>
  <w:style w:type="character" w:customStyle="1" w:styleId="ListLabel183">
    <w:name w:val="ListLabel 183"/>
    <w:uiPriority w:val="99"/>
    <w:qFormat/>
    <w:rsid w:val="006F7042"/>
  </w:style>
  <w:style w:type="character" w:customStyle="1" w:styleId="ListLabel184">
    <w:name w:val="ListLabel 184"/>
    <w:uiPriority w:val="99"/>
    <w:qFormat/>
    <w:rsid w:val="006F7042"/>
  </w:style>
  <w:style w:type="character" w:customStyle="1" w:styleId="ListLabel185">
    <w:name w:val="ListLabel 185"/>
    <w:uiPriority w:val="99"/>
    <w:qFormat/>
    <w:rsid w:val="006F7042"/>
  </w:style>
  <w:style w:type="character" w:customStyle="1" w:styleId="ListLabel186">
    <w:name w:val="ListLabel 186"/>
    <w:uiPriority w:val="99"/>
    <w:qFormat/>
    <w:rsid w:val="006F7042"/>
    <w:rPr>
      <w:sz w:val="20"/>
    </w:rPr>
  </w:style>
  <w:style w:type="character" w:customStyle="1" w:styleId="ListLabel187">
    <w:name w:val="ListLabel 187"/>
    <w:uiPriority w:val="99"/>
    <w:qFormat/>
    <w:rsid w:val="006F7042"/>
  </w:style>
  <w:style w:type="character" w:customStyle="1" w:styleId="ListLabel188">
    <w:name w:val="ListLabel 188"/>
    <w:uiPriority w:val="99"/>
    <w:qFormat/>
    <w:rsid w:val="006F7042"/>
  </w:style>
  <w:style w:type="character" w:customStyle="1" w:styleId="ListLabel189">
    <w:name w:val="ListLabel 189"/>
    <w:uiPriority w:val="99"/>
    <w:qFormat/>
    <w:rsid w:val="006F7042"/>
  </w:style>
  <w:style w:type="character" w:customStyle="1" w:styleId="ListLabel190">
    <w:name w:val="ListLabel 190"/>
    <w:uiPriority w:val="99"/>
    <w:qFormat/>
    <w:rsid w:val="006F7042"/>
  </w:style>
  <w:style w:type="character" w:customStyle="1" w:styleId="ListLabel191">
    <w:name w:val="ListLabel 191"/>
    <w:uiPriority w:val="99"/>
    <w:qFormat/>
    <w:rsid w:val="006F7042"/>
  </w:style>
  <w:style w:type="character" w:customStyle="1" w:styleId="ListLabel192">
    <w:name w:val="ListLabel 192"/>
    <w:uiPriority w:val="99"/>
    <w:qFormat/>
    <w:rsid w:val="006F7042"/>
  </w:style>
  <w:style w:type="character" w:customStyle="1" w:styleId="ListLabel193">
    <w:name w:val="ListLabel 193"/>
    <w:uiPriority w:val="99"/>
    <w:qFormat/>
    <w:rsid w:val="006F7042"/>
  </w:style>
  <w:style w:type="character" w:customStyle="1" w:styleId="ListLabel194">
    <w:name w:val="ListLabel 194"/>
    <w:uiPriority w:val="99"/>
    <w:qFormat/>
    <w:rsid w:val="006F7042"/>
  </w:style>
  <w:style w:type="character" w:customStyle="1" w:styleId="ListLabel195">
    <w:name w:val="ListLabel 195"/>
    <w:uiPriority w:val="99"/>
    <w:qFormat/>
    <w:rsid w:val="006F7042"/>
    <w:rPr>
      <w:sz w:val="20"/>
    </w:rPr>
  </w:style>
  <w:style w:type="character" w:customStyle="1" w:styleId="ListLabel196">
    <w:name w:val="ListLabel 196"/>
    <w:uiPriority w:val="99"/>
    <w:qFormat/>
    <w:rsid w:val="006F7042"/>
  </w:style>
  <w:style w:type="character" w:customStyle="1" w:styleId="ListLabel197">
    <w:name w:val="ListLabel 197"/>
    <w:uiPriority w:val="99"/>
    <w:qFormat/>
    <w:rsid w:val="006F7042"/>
  </w:style>
  <w:style w:type="character" w:customStyle="1" w:styleId="ListLabel198">
    <w:name w:val="ListLabel 198"/>
    <w:uiPriority w:val="99"/>
    <w:qFormat/>
    <w:rsid w:val="006F7042"/>
  </w:style>
  <w:style w:type="character" w:customStyle="1" w:styleId="ListLabel199">
    <w:name w:val="ListLabel 199"/>
    <w:uiPriority w:val="99"/>
    <w:qFormat/>
    <w:rsid w:val="006F7042"/>
  </w:style>
  <w:style w:type="character" w:customStyle="1" w:styleId="ListLabel200">
    <w:name w:val="ListLabel 200"/>
    <w:uiPriority w:val="99"/>
    <w:qFormat/>
    <w:rsid w:val="006F7042"/>
  </w:style>
  <w:style w:type="character" w:customStyle="1" w:styleId="ListLabel201">
    <w:name w:val="ListLabel 201"/>
    <w:uiPriority w:val="99"/>
    <w:qFormat/>
    <w:rsid w:val="006F7042"/>
  </w:style>
  <w:style w:type="character" w:customStyle="1" w:styleId="ListLabel202">
    <w:name w:val="ListLabel 202"/>
    <w:uiPriority w:val="99"/>
    <w:qFormat/>
    <w:rsid w:val="006F7042"/>
  </w:style>
  <w:style w:type="character" w:customStyle="1" w:styleId="ListLabel203">
    <w:name w:val="ListLabel 203"/>
    <w:uiPriority w:val="99"/>
    <w:qFormat/>
    <w:rsid w:val="006F7042"/>
  </w:style>
  <w:style w:type="character" w:customStyle="1" w:styleId="ListLabel204">
    <w:name w:val="ListLabel 204"/>
    <w:uiPriority w:val="99"/>
    <w:qFormat/>
    <w:rsid w:val="006F7042"/>
  </w:style>
  <w:style w:type="character" w:customStyle="1" w:styleId="ListLabel205">
    <w:name w:val="ListLabel 205"/>
    <w:uiPriority w:val="99"/>
    <w:qFormat/>
    <w:rsid w:val="006F7042"/>
  </w:style>
  <w:style w:type="character" w:customStyle="1" w:styleId="ListLabel206">
    <w:name w:val="ListLabel 206"/>
    <w:uiPriority w:val="99"/>
    <w:qFormat/>
    <w:rsid w:val="006F7042"/>
  </w:style>
  <w:style w:type="character" w:customStyle="1" w:styleId="ListLabel207">
    <w:name w:val="ListLabel 207"/>
    <w:uiPriority w:val="99"/>
    <w:qFormat/>
    <w:rsid w:val="006F7042"/>
  </w:style>
  <w:style w:type="character" w:customStyle="1" w:styleId="ListLabel208">
    <w:name w:val="ListLabel 208"/>
    <w:uiPriority w:val="99"/>
    <w:qFormat/>
    <w:rsid w:val="006F7042"/>
  </w:style>
  <w:style w:type="character" w:customStyle="1" w:styleId="ListLabel209">
    <w:name w:val="ListLabel 209"/>
    <w:uiPriority w:val="99"/>
    <w:qFormat/>
    <w:rsid w:val="006F7042"/>
  </w:style>
  <w:style w:type="character" w:customStyle="1" w:styleId="ListLabel210">
    <w:name w:val="ListLabel 210"/>
    <w:uiPriority w:val="99"/>
    <w:qFormat/>
    <w:rsid w:val="006F7042"/>
  </w:style>
  <w:style w:type="character" w:customStyle="1" w:styleId="ListLabel211">
    <w:name w:val="ListLabel 211"/>
    <w:uiPriority w:val="99"/>
    <w:qFormat/>
    <w:rsid w:val="006F7042"/>
  </w:style>
  <w:style w:type="character" w:customStyle="1" w:styleId="ListLabel212">
    <w:name w:val="ListLabel 212"/>
    <w:uiPriority w:val="99"/>
    <w:qFormat/>
    <w:rsid w:val="006F7042"/>
  </w:style>
  <w:style w:type="character" w:customStyle="1" w:styleId="ListLabel213">
    <w:name w:val="ListLabel 213"/>
    <w:uiPriority w:val="99"/>
    <w:qFormat/>
    <w:rsid w:val="006F7042"/>
  </w:style>
  <w:style w:type="character" w:customStyle="1" w:styleId="ListLabel214">
    <w:name w:val="ListLabel 214"/>
    <w:uiPriority w:val="99"/>
    <w:qFormat/>
    <w:rsid w:val="006F7042"/>
  </w:style>
  <w:style w:type="character" w:customStyle="1" w:styleId="ListLabel215">
    <w:name w:val="ListLabel 215"/>
    <w:uiPriority w:val="99"/>
    <w:qFormat/>
    <w:rsid w:val="006F7042"/>
  </w:style>
  <w:style w:type="character" w:customStyle="1" w:styleId="ListLabel216">
    <w:name w:val="ListLabel 216"/>
    <w:uiPriority w:val="99"/>
    <w:qFormat/>
    <w:rsid w:val="006F7042"/>
  </w:style>
  <w:style w:type="character" w:customStyle="1" w:styleId="ListLabel217">
    <w:name w:val="ListLabel 217"/>
    <w:uiPriority w:val="99"/>
    <w:qFormat/>
    <w:rsid w:val="006F7042"/>
  </w:style>
  <w:style w:type="character" w:customStyle="1" w:styleId="ListLabel218">
    <w:name w:val="ListLabel 218"/>
    <w:uiPriority w:val="99"/>
    <w:qFormat/>
    <w:rsid w:val="006F7042"/>
  </w:style>
  <w:style w:type="character" w:customStyle="1" w:styleId="ListLabel219">
    <w:name w:val="ListLabel 219"/>
    <w:uiPriority w:val="99"/>
    <w:qFormat/>
    <w:rsid w:val="006F7042"/>
  </w:style>
  <w:style w:type="character" w:customStyle="1" w:styleId="ListLabel220">
    <w:name w:val="ListLabel 220"/>
    <w:uiPriority w:val="99"/>
    <w:qFormat/>
    <w:rsid w:val="006F7042"/>
  </w:style>
  <w:style w:type="character" w:customStyle="1" w:styleId="ListLabel221">
    <w:name w:val="ListLabel 221"/>
    <w:uiPriority w:val="99"/>
    <w:qFormat/>
    <w:rsid w:val="006F7042"/>
  </w:style>
  <w:style w:type="character" w:customStyle="1" w:styleId="ListLabel222">
    <w:name w:val="ListLabel 222"/>
    <w:uiPriority w:val="99"/>
    <w:qFormat/>
    <w:rsid w:val="006F7042"/>
  </w:style>
  <w:style w:type="character" w:customStyle="1" w:styleId="ListLabel223">
    <w:name w:val="ListLabel 223"/>
    <w:uiPriority w:val="99"/>
    <w:qFormat/>
    <w:rsid w:val="006F7042"/>
  </w:style>
  <w:style w:type="character" w:customStyle="1" w:styleId="ListLabel224">
    <w:name w:val="ListLabel 224"/>
    <w:uiPriority w:val="99"/>
    <w:qFormat/>
    <w:rsid w:val="006F7042"/>
  </w:style>
  <w:style w:type="character" w:customStyle="1" w:styleId="ListLabel225">
    <w:name w:val="ListLabel 225"/>
    <w:uiPriority w:val="99"/>
    <w:qFormat/>
    <w:rsid w:val="006F7042"/>
  </w:style>
  <w:style w:type="character" w:customStyle="1" w:styleId="ListLabel226">
    <w:name w:val="ListLabel 226"/>
    <w:uiPriority w:val="99"/>
    <w:qFormat/>
    <w:rsid w:val="006F7042"/>
    <w:rPr>
      <w:b/>
      <w:sz w:val="20"/>
    </w:rPr>
  </w:style>
  <w:style w:type="character" w:customStyle="1" w:styleId="ListLabel227">
    <w:name w:val="ListLabel 227"/>
    <w:uiPriority w:val="99"/>
    <w:qFormat/>
    <w:rsid w:val="006F7042"/>
  </w:style>
  <w:style w:type="character" w:customStyle="1" w:styleId="ListLabel228">
    <w:name w:val="ListLabel 228"/>
    <w:uiPriority w:val="99"/>
    <w:qFormat/>
    <w:rsid w:val="006F7042"/>
  </w:style>
  <w:style w:type="character" w:customStyle="1" w:styleId="ListLabel229">
    <w:name w:val="ListLabel 229"/>
    <w:uiPriority w:val="99"/>
    <w:qFormat/>
    <w:rsid w:val="006F7042"/>
  </w:style>
  <w:style w:type="character" w:customStyle="1" w:styleId="ListLabel230">
    <w:name w:val="ListLabel 230"/>
    <w:uiPriority w:val="99"/>
    <w:qFormat/>
    <w:rsid w:val="006F7042"/>
  </w:style>
  <w:style w:type="character" w:customStyle="1" w:styleId="ListLabel231">
    <w:name w:val="ListLabel 231"/>
    <w:uiPriority w:val="99"/>
    <w:qFormat/>
    <w:rsid w:val="006F7042"/>
  </w:style>
  <w:style w:type="character" w:customStyle="1" w:styleId="ListLabel232">
    <w:name w:val="ListLabel 232"/>
    <w:uiPriority w:val="99"/>
    <w:qFormat/>
    <w:rsid w:val="006F7042"/>
  </w:style>
  <w:style w:type="character" w:customStyle="1" w:styleId="ListLabel233">
    <w:name w:val="ListLabel 233"/>
    <w:uiPriority w:val="99"/>
    <w:qFormat/>
    <w:rsid w:val="006F7042"/>
  </w:style>
  <w:style w:type="character" w:customStyle="1" w:styleId="ListLabel234">
    <w:name w:val="ListLabel 234"/>
    <w:uiPriority w:val="99"/>
    <w:qFormat/>
    <w:rsid w:val="006F7042"/>
  </w:style>
  <w:style w:type="character" w:customStyle="1" w:styleId="ListLabel235">
    <w:name w:val="ListLabel 235"/>
    <w:uiPriority w:val="99"/>
    <w:qFormat/>
    <w:rsid w:val="006F7042"/>
    <w:rPr>
      <w:sz w:val="20"/>
    </w:rPr>
  </w:style>
  <w:style w:type="character" w:customStyle="1" w:styleId="ListLabel236">
    <w:name w:val="ListLabel 236"/>
    <w:uiPriority w:val="99"/>
    <w:qFormat/>
    <w:rsid w:val="006F7042"/>
  </w:style>
  <w:style w:type="character" w:customStyle="1" w:styleId="ListLabel237">
    <w:name w:val="ListLabel 237"/>
    <w:uiPriority w:val="99"/>
    <w:qFormat/>
    <w:rsid w:val="006F7042"/>
  </w:style>
  <w:style w:type="character" w:customStyle="1" w:styleId="ListLabel238">
    <w:name w:val="ListLabel 238"/>
    <w:uiPriority w:val="99"/>
    <w:qFormat/>
    <w:rsid w:val="006F7042"/>
  </w:style>
  <w:style w:type="character" w:customStyle="1" w:styleId="ListLabel239">
    <w:name w:val="ListLabel 239"/>
    <w:uiPriority w:val="99"/>
    <w:qFormat/>
    <w:rsid w:val="006F7042"/>
  </w:style>
  <w:style w:type="character" w:customStyle="1" w:styleId="ListLabel240">
    <w:name w:val="ListLabel 240"/>
    <w:uiPriority w:val="99"/>
    <w:qFormat/>
    <w:rsid w:val="006F7042"/>
  </w:style>
  <w:style w:type="character" w:customStyle="1" w:styleId="ListLabel241">
    <w:name w:val="ListLabel 241"/>
    <w:uiPriority w:val="99"/>
    <w:qFormat/>
    <w:rsid w:val="006F7042"/>
  </w:style>
  <w:style w:type="character" w:customStyle="1" w:styleId="ListLabel242">
    <w:name w:val="ListLabel 242"/>
    <w:uiPriority w:val="99"/>
    <w:qFormat/>
    <w:rsid w:val="006F7042"/>
  </w:style>
  <w:style w:type="character" w:customStyle="1" w:styleId="ListLabel243">
    <w:name w:val="ListLabel 243"/>
    <w:uiPriority w:val="99"/>
    <w:qFormat/>
    <w:rsid w:val="006F7042"/>
  </w:style>
  <w:style w:type="character" w:customStyle="1" w:styleId="ListLabel244">
    <w:name w:val="ListLabel 244"/>
    <w:uiPriority w:val="99"/>
    <w:qFormat/>
    <w:rsid w:val="006F7042"/>
    <w:rPr>
      <w:sz w:val="20"/>
    </w:rPr>
  </w:style>
  <w:style w:type="character" w:customStyle="1" w:styleId="ListLabel245">
    <w:name w:val="ListLabel 245"/>
    <w:uiPriority w:val="99"/>
    <w:qFormat/>
    <w:rsid w:val="006F7042"/>
  </w:style>
  <w:style w:type="character" w:customStyle="1" w:styleId="ListLabel246">
    <w:name w:val="ListLabel 246"/>
    <w:uiPriority w:val="99"/>
    <w:qFormat/>
    <w:rsid w:val="006F7042"/>
  </w:style>
  <w:style w:type="character" w:customStyle="1" w:styleId="ListLabel247">
    <w:name w:val="ListLabel 247"/>
    <w:uiPriority w:val="99"/>
    <w:qFormat/>
    <w:rsid w:val="006F7042"/>
  </w:style>
  <w:style w:type="character" w:customStyle="1" w:styleId="ListLabel248">
    <w:name w:val="ListLabel 248"/>
    <w:uiPriority w:val="99"/>
    <w:qFormat/>
    <w:rsid w:val="006F7042"/>
  </w:style>
  <w:style w:type="character" w:customStyle="1" w:styleId="ListLabel249">
    <w:name w:val="ListLabel 249"/>
    <w:uiPriority w:val="99"/>
    <w:qFormat/>
    <w:rsid w:val="006F7042"/>
  </w:style>
  <w:style w:type="character" w:customStyle="1" w:styleId="ListLabel250">
    <w:name w:val="ListLabel 250"/>
    <w:uiPriority w:val="99"/>
    <w:qFormat/>
    <w:rsid w:val="006F7042"/>
  </w:style>
  <w:style w:type="character" w:customStyle="1" w:styleId="ListLabel251">
    <w:name w:val="ListLabel 251"/>
    <w:uiPriority w:val="99"/>
    <w:qFormat/>
    <w:rsid w:val="006F7042"/>
  </w:style>
  <w:style w:type="character" w:customStyle="1" w:styleId="ListLabel252">
    <w:name w:val="ListLabel 252"/>
    <w:uiPriority w:val="99"/>
    <w:qFormat/>
    <w:rsid w:val="006F7042"/>
  </w:style>
  <w:style w:type="character" w:customStyle="1" w:styleId="ListLabel253">
    <w:name w:val="ListLabel 253"/>
    <w:uiPriority w:val="99"/>
    <w:qFormat/>
    <w:rsid w:val="006F7042"/>
    <w:rPr>
      <w:sz w:val="20"/>
    </w:rPr>
  </w:style>
  <w:style w:type="character" w:customStyle="1" w:styleId="ListLabel254">
    <w:name w:val="ListLabel 254"/>
    <w:uiPriority w:val="99"/>
    <w:qFormat/>
    <w:rsid w:val="006F7042"/>
  </w:style>
  <w:style w:type="character" w:customStyle="1" w:styleId="ListLabel255">
    <w:name w:val="ListLabel 255"/>
    <w:uiPriority w:val="99"/>
    <w:qFormat/>
    <w:rsid w:val="006F7042"/>
  </w:style>
  <w:style w:type="character" w:customStyle="1" w:styleId="ListLabel256">
    <w:name w:val="ListLabel 256"/>
    <w:uiPriority w:val="99"/>
    <w:qFormat/>
    <w:rsid w:val="006F7042"/>
  </w:style>
  <w:style w:type="character" w:customStyle="1" w:styleId="ListLabel257">
    <w:name w:val="ListLabel 257"/>
    <w:uiPriority w:val="99"/>
    <w:qFormat/>
    <w:rsid w:val="006F7042"/>
  </w:style>
  <w:style w:type="character" w:customStyle="1" w:styleId="ListLabel258">
    <w:name w:val="ListLabel 258"/>
    <w:uiPriority w:val="99"/>
    <w:qFormat/>
    <w:rsid w:val="006F7042"/>
  </w:style>
  <w:style w:type="character" w:customStyle="1" w:styleId="ListLabel259">
    <w:name w:val="ListLabel 259"/>
    <w:uiPriority w:val="99"/>
    <w:qFormat/>
    <w:rsid w:val="006F7042"/>
  </w:style>
  <w:style w:type="character" w:customStyle="1" w:styleId="ListLabel260">
    <w:name w:val="ListLabel 260"/>
    <w:uiPriority w:val="99"/>
    <w:qFormat/>
    <w:rsid w:val="006F7042"/>
  </w:style>
  <w:style w:type="character" w:customStyle="1" w:styleId="ListLabel261">
    <w:name w:val="ListLabel 261"/>
    <w:uiPriority w:val="99"/>
    <w:qFormat/>
    <w:rsid w:val="006F7042"/>
  </w:style>
  <w:style w:type="character" w:customStyle="1" w:styleId="ListLabel262">
    <w:name w:val="ListLabel 262"/>
    <w:uiPriority w:val="99"/>
    <w:qFormat/>
    <w:rsid w:val="006F7042"/>
    <w:rPr>
      <w:sz w:val="20"/>
    </w:rPr>
  </w:style>
  <w:style w:type="character" w:customStyle="1" w:styleId="ListLabel263">
    <w:name w:val="ListLabel 263"/>
    <w:uiPriority w:val="99"/>
    <w:qFormat/>
    <w:rsid w:val="006F7042"/>
  </w:style>
  <w:style w:type="character" w:customStyle="1" w:styleId="ListLabel264">
    <w:name w:val="ListLabel 264"/>
    <w:uiPriority w:val="99"/>
    <w:qFormat/>
    <w:rsid w:val="006F7042"/>
  </w:style>
  <w:style w:type="character" w:customStyle="1" w:styleId="ListLabel265">
    <w:name w:val="ListLabel 265"/>
    <w:uiPriority w:val="99"/>
    <w:qFormat/>
    <w:rsid w:val="006F7042"/>
  </w:style>
  <w:style w:type="character" w:customStyle="1" w:styleId="ListLabel266">
    <w:name w:val="ListLabel 266"/>
    <w:uiPriority w:val="99"/>
    <w:qFormat/>
    <w:rsid w:val="006F7042"/>
  </w:style>
  <w:style w:type="character" w:customStyle="1" w:styleId="ListLabel267">
    <w:name w:val="ListLabel 267"/>
    <w:uiPriority w:val="99"/>
    <w:qFormat/>
    <w:rsid w:val="006F7042"/>
  </w:style>
  <w:style w:type="character" w:customStyle="1" w:styleId="ListLabel268">
    <w:name w:val="ListLabel 268"/>
    <w:uiPriority w:val="99"/>
    <w:qFormat/>
    <w:rsid w:val="006F7042"/>
  </w:style>
  <w:style w:type="character" w:customStyle="1" w:styleId="ListLabel269">
    <w:name w:val="ListLabel 269"/>
    <w:uiPriority w:val="99"/>
    <w:qFormat/>
    <w:rsid w:val="006F7042"/>
  </w:style>
  <w:style w:type="character" w:customStyle="1" w:styleId="ListLabel270">
    <w:name w:val="ListLabel 270"/>
    <w:uiPriority w:val="99"/>
    <w:qFormat/>
    <w:rsid w:val="006F7042"/>
  </w:style>
  <w:style w:type="character" w:customStyle="1" w:styleId="ListLabel271">
    <w:name w:val="ListLabel 271"/>
    <w:uiPriority w:val="99"/>
    <w:qFormat/>
    <w:rsid w:val="006F7042"/>
    <w:rPr>
      <w:sz w:val="20"/>
    </w:rPr>
  </w:style>
  <w:style w:type="character" w:customStyle="1" w:styleId="ListLabel272">
    <w:name w:val="ListLabel 272"/>
    <w:uiPriority w:val="99"/>
    <w:qFormat/>
    <w:rsid w:val="006F7042"/>
  </w:style>
  <w:style w:type="character" w:customStyle="1" w:styleId="ListLabel273">
    <w:name w:val="ListLabel 273"/>
    <w:uiPriority w:val="99"/>
    <w:qFormat/>
    <w:rsid w:val="006F7042"/>
  </w:style>
  <w:style w:type="character" w:customStyle="1" w:styleId="ListLabel274">
    <w:name w:val="ListLabel 274"/>
    <w:uiPriority w:val="99"/>
    <w:qFormat/>
    <w:rsid w:val="006F7042"/>
  </w:style>
  <w:style w:type="character" w:customStyle="1" w:styleId="ListLabel275">
    <w:name w:val="ListLabel 275"/>
    <w:uiPriority w:val="99"/>
    <w:qFormat/>
    <w:rsid w:val="006F7042"/>
  </w:style>
  <w:style w:type="character" w:customStyle="1" w:styleId="ListLabel276">
    <w:name w:val="ListLabel 276"/>
    <w:uiPriority w:val="99"/>
    <w:qFormat/>
    <w:rsid w:val="006F7042"/>
  </w:style>
  <w:style w:type="character" w:customStyle="1" w:styleId="ListLabel277">
    <w:name w:val="ListLabel 277"/>
    <w:uiPriority w:val="99"/>
    <w:qFormat/>
    <w:rsid w:val="006F7042"/>
  </w:style>
  <w:style w:type="character" w:customStyle="1" w:styleId="ListLabel278">
    <w:name w:val="ListLabel 278"/>
    <w:uiPriority w:val="99"/>
    <w:qFormat/>
    <w:rsid w:val="006F7042"/>
  </w:style>
  <w:style w:type="character" w:customStyle="1" w:styleId="ListLabel279">
    <w:name w:val="ListLabel 279"/>
    <w:uiPriority w:val="99"/>
    <w:qFormat/>
    <w:rsid w:val="006F7042"/>
  </w:style>
  <w:style w:type="character" w:customStyle="1" w:styleId="ListLabel280">
    <w:name w:val="ListLabel 280"/>
    <w:uiPriority w:val="99"/>
    <w:qFormat/>
    <w:rsid w:val="006F7042"/>
    <w:rPr>
      <w:sz w:val="20"/>
    </w:rPr>
  </w:style>
  <w:style w:type="character" w:customStyle="1" w:styleId="ListLabel281">
    <w:name w:val="ListLabel 281"/>
    <w:uiPriority w:val="99"/>
    <w:qFormat/>
    <w:rsid w:val="006F7042"/>
  </w:style>
  <w:style w:type="character" w:customStyle="1" w:styleId="ListLabel282">
    <w:name w:val="ListLabel 282"/>
    <w:uiPriority w:val="99"/>
    <w:qFormat/>
    <w:rsid w:val="006F7042"/>
  </w:style>
  <w:style w:type="character" w:customStyle="1" w:styleId="ListLabel283">
    <w:name w:val="ListLabel 283"/>
    <w:uiPriority w:val="99"/>
    <w:qFormat/>
    <w:rsid w:val="006F7042"/>
  </w:style>
  <w:style w:type="character" w:customStyle="1" w:styleId="ListLabel284">
    <w:name w:val="ListLabel 284"/>
    <w:uiPriority w:val="99"/>
    <w:qFormat/>
    <w:rsid w:val="006F7042"/>
  </w:style>
  <w:style w:type="character" w:customStyle="1" w:styleId="ListLabel285">
    <w:name w:val="ListLabel 285"/>
    <w:uiPriority w:val="99"/>
    <w:qFormat/>
    <w:rsid w:val="006F7042"/>
  </w:style>
  <w:style w:type="character" w:customStyle="1" w:styleId="ListLabel286">
    <w:name w:val="ListLabel 286"/>
    <w:uiPriority w:val="99"/>
    <w:qFormat/>
    <w:rsid w:val="006F7042"/>
  </w:style>
  <w:style w:type="character" w:customStyle="1" w:styleId="ListLabel287">
    <w:name w:val="ListLabel 287"/>
    <w:uiPriority w:val="99"/>
    <w:qFormat/>
    <w:rsid w:val="006F7042"/>
  </w:style>
  <w:style w:type="character" w:customStyle="1" w:styleId="ListLabel288">
    <w:name w:val="ListLabel 288"/>
    <w:uiPriority w:val="99"/>
    <w:qFormat/>
    <w:rsid w:val="006F7042"/>
  </w:style>
  <w:style w:type="character" w:customStyle="1" w:styleId="ListLabel289">
    <w:name w:val="ListLabel 289"/>
    <w:uiPriority w:val="99"/>
    <w:qFormat/>
    <w:rsid w:val="006F7042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6F7042"/>
  </w:style>
  <w:style w:type="character" w:customStyle="1" w:styleId="ListLabel291">
    <w:name w:val="ListLabel 291"/>
    <w:uiPriority w:val="99"/>
    <w:qFormat/>
    <w:rsid w:val="006F7042"/>
  </w:style>
  <w:style w:type="character" w:customStyle="1" w:styleId="ListLabel292">
    <w:name w:val="ListLabel 292"/>
    <w:uiPriority w:val="99"/>
    <w:qFormat/>
    <w:rsid w:val="006F7042"/>
  </w:style>
  <w:style w:type="character" w:customStyle="1" w:styleId="ListLabel293">
    <w:name w:val="ListLabel 293"/>
    <w:uiPriority w:val="99"/>
    <w:qFormat/>
    <w:rsid w:val="006F7042"/>
  </w:style>
  <w:style w:type="character" w:customStyle="1" w:styleId="ListLabel294">
    <w:name w:val="ListLabel 294"/>
    <w:uiPriority w:val="99"/>
    <w:qFormat/>
    <w:rsid w:val="006F7042"/>
  </w:style>
  <w:style w:type="character" w:customStyle="1" w:styleId="ListLabel295">
    <w:name w:val="ListLabel 295"/>
    <w:uiPriority w:val="99"/>
    <w:qFormat/>
    <w:rsid w:val="006F7042"/>
  </w:style>
  <w:style w:type="character" w:customStyle="1" w:styleId="ListLabel296">
    <w:name w:val="ListLabel 296"/>
    <w:uiPriority w:val="99"/>
    <w:qFormat/>
    <w:rsid w:val="006F7042"/>
  </w:style>
  <w:style w:type="character" w:customStyle="1" w:styleId="ListLabel297">
    <w:name w:val="ListLabel 297"/>
    <w:uiPriority w:val="99"/>
    <w:qFormat/>
    <w:rsid w:val="006F7042"/>
  </w:style>
  <w:style w:type="character" w:customStyle="1" w:styleId="ListLabel298">
    <w:name w:val="ListLabel 298"/>
    <w:uiPriority w:val="99"/>
    <w:qFormat/>
    <w:rsid w:val="006F7042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6F7042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6F7042"/>
    <w:rPr>
      <w:b/>
    </w:rPr>
  </w:style>
  <w:style w:type="character" w:customStyle="1" w:styleId="ListLabel299">
    <w:name w:val="ListLabel 299"/>
    <w:uiPriority w:val="99"/>
    <w:qFormat/>
    <w:rsid w:val="006F7042"/>
    <w:rPr>
      <w:sz w:val="20"/>
    </w:rPr>
  </w:style>
  <w:style w:type="character" w:customStyle="1" w:styleId="ListLabel300">
    <w:name w:val="ListLabel 300"/>
    <w:uiPriority w:val="99"/>
    <w:qFormat/>
    <w:rsid w:val="006F7042"/>
  </w:style>
  <w:style w:type="character" w:customStyle="1" w:styleId="ListLabel301">
    <w:name w:val="ListLabel 301"/>
    <w:uiPriority w:val="99"/>
    <w:qFormat/>
    <w:rsid w:val="006F7042"/>
  </w:style>
  <w:style w:type="character" w:customStyle="1" w:styleId="ListLabel302">
    <w:name w:val="ListLabel 302"/>
    <w:uiPriority w:val="99"/>
    <w:qFormat/>
    <w:rsid w:val="006F7042"/>
  </w:style>
  <w:style w:type="character" w:customStyle="1" w:styleId="ListLabel303">
    <w:name w:val="ListLabel 303"/>
    <w:uiPriority w:val="99"/>
    <w:qFormat/>
    <w:rsid w:val="006F7042"/>
  </w:style>
  <w:style w:type="character" w:customStyle="1" w:styleId="ListLabel304">
    <w:name w:val="ListLabel 304"/>
    <w:uiPriority w:val="99"/>
    <w:qFormat/>
    <w:rsid w:val="006F7042"/>
  </w:style>
  <w:style w:type="character" w:customStyle="1" w:styleId="ListLabel305">
    <w:name w:val="ListLabel 305"/>
    <w:uiPriority w:val="99"/>
    <w:qFormat/>
    <w:rsid w:val="006F7042"/>
  </w:style>
  <w:style w:type="character" w:customStyle="1" w:styleId="ListLabel306">
    <w:name w:val="ListLabel 306"/>
    <w:uiPriority w:val="99"/>
    <w:qFormat/>
    <w:rsid w:val="006F7042"/>
  </w:style>
  <w:style w:type="character" w:customStyle="1" w:styleId="ListLabel307">
    <w:name w:val="ListLabel 307"/>
    <w:uiPriority w:val="99"/>
    <w:qFormat/>
    <w:rsid w:val="006F7042"/>
  </w:style>
  <w:style w:type="character" w:customStyle="1" w:styleId="ListLabel308">
    <w:name w:val="ListLabel 308"/>
    <w:uiPriority w:val="99"/>
    <w:qFormat/>
    <w:rsid w:val="006F7042"/>
    <w:rPr>
      <w:sz w:val="20"/>
    </w:rPr>
  </w:style>
  <w:style w:type="character" w:customStyle="1" w:styleId="ListLabel309">
    <w:name w:val="ListLabel 309"/>
    <w:uiPriority w:val="99"/>
    <w:qFormat/>
    <w:rsid w:val="006F7042"/>
    <w:rPr>
      <w:sz w:val="20"/>
    </w:rPr>
  </w:style>
  <w:style w:type="character" w:customStyle="1" w:styleId="ListLabel310">
    <w:name w:val="ListLabel 310"/>
    <w:uiPriority w:val="99"/>
    <w:qFormat/>
    <w:rsid w:val="006F7042"/>
  </w:style>
  <w:style w:type="character" w:customStyle="1" w:styleId="ListLabel311">
    <w:name w:val="ListLabel 311"/>
    <w:uiPriority w:val="99"/>
    <w:qFormat/>
    <w:rsid w:val="006F7042"/>
  </w:style>
  <w:style w:type="character" w:customStyle="1" w:styleId="ListLabel312">
    <w:name w:val="ListLabel 312"/>
    <w:uiPriority w:val="99"/>
    <w:qFormat/>
    <w:rsid w:val="006F7042"/>
  </w:style>
  <w:style w:type="character" w:customStyle="1" w:styleId="ListLabel313">
    <w:name w:val="ListLabel 313"/>
    <w:uiPriority w:val="99"/>
    <w:qFormat/>
    <w:rsid w:val="006F7042"/>
  </w:style>
  <w:style w:type="character" w:customStyle="1" w:styleId="ListLabel314">
    <w:name w:val="ListLabel 314"/>
    <w:uiPriority w:val="99"/>
    <w:qFormat/>
    <w:rsid w:val="006F7042"/>
  </w:style>
  <w:style w:type="character" w:customStyle="1" w:styleId="ListLabel315">
    <w:name w:val="ListLabel 315"/>
    <w:uiPriority w:val="99"/>
    <w:qFormat/>
    <w:rsid w:val="006F7042"/>
  </w:style>
  <w:style w:type="character" w:customStyle="1" w:styleId="ListLabel316">
    <w:name w:val="ListLabel 316"/>
    <w:uiPriority w:val="99"/>
    <w:qFormat/>
    <w:rsid w:val="006F7042"/>
  </w:style>
  <w:style w:type="character" w:customStyle="1" w:styleId="ListLabel317">
    <w:name w:val="ListLabel 317"/>
    <w:uiPriority w:val="99"/>
    <w:qFormat/>
    <w:rsid w:val="006F7042"/>
  </w:style>
  <w:style w:type="character" w:customStyle="1" w:styleId="ListLabel318">
    <w:name w:val="ListLabel 318"/>
    <w:uiPriority w:val="99"/>
    <w:qFormat/>
    <w:rsid w:val="006F7042"/>
    <w:rPr>
      <w:sz w:val="20"/>
    </w:rPr>
  </w:style>
  <w:style w:type="character" w:customStyle="1" w:styleId="ListLabel319">
    <w:name w:val="ListLabel 319"/>
    <w:uiPriority w:val="99"/>
    <w:qFormat/>
    <w:rsid w:val="006F7042"/>
  </w:style>
  <w:style w:type="character" w:customStyle="1" w:styleId="ListLabel320">
    <w:name w:val="ListLabel 320"/>
    <w:uiPriority w:val="99"/>
    <w:qFormat/>
    <w:rsid w:val="006F7042"/>
  </w:style>
  <w:style w:type="character" w:customStyle="1" w:styleId="ListLabel321">
    <w:name w:val="ListLabel 321"/>
    <w:uiPriority w:val="99"/>
    <w:qFormat/>
    <w:rsid w:val="006F7042"/>
  </w:style>
  <w:style w:type="character" w:customStyle="1" w:styleId="ListLabel322">
    <w:name w:val="ListLabel 322"/>
    <w:uiPriority w:val="99"/>
    <w:qFormat/>
    <w:rsid w:val="006F7042"/>
  </w:style>
  <w:style w:type="character" w:customStyle="1" w:styleId="ListLabel323">
    <w:name w:val="ListLabel 323"/>
    <w:uiPriority w:val="99"/>
    <w:qFormat/>
    <w:rsid w:val="006F7042"/>
  </w:style>
  <w:style w:type="character" w:customStyle="1" w:styleId="ListLabel324">
    <w:name w:val="ListLabel 324"/>
    <w:uiPriority w:val="99"/>
    <w:qFormat/>
    <w:rsid w:val="006F7042"/>
  </w:style>
  <w:style w:type="character" w:customStyle="1" w:styleId="ListLabel325">
    <w:name w:val="ListLabel 325"/>
    <w:uiPriority w:val="99"/>
    <w:qFormat/>
    <w:rsid w:val="006F7042"/>
  </w:style>
  <w:style w:type="character" w:customStyle="1" w:styleId="ListLabel326">
    <w:name w:val="ListLabel 326"/>
    <w:uiPriority w:val="99"/>
    <w:qFormat/>
    <w:rsid w:val="006F7042"/>
  </w:style>
  <w:style w:type="character" w:customStyle="1" w:styleId="ListLabel327">
    <w:name w:val="ListLabel 327"/>
    <w:uiPriority w:val="99"/>
    <w:qFormat/>
    <w:rsid w:val="006F7042"/>
    <w:rPr>
      <w:b/>
      <w:sz w:val="20"/>
    </w:rPr>
  </w:style>
  <w:style w:type="character" w:customStyle="1" w:styleId="ListLabel328">
    <w:name w:val="ListLabel 328"/>
    <w:uiPriority w:val="99"/>
    <w:qFormat/>
    <w:rsid w:val="006F7042"/>
  </w:style>
  <w:style w:type="character" w:customStyle="1" w:styleId="ListLabel329">
    <w:name w:val="ListLabel 329"/>
    <w:uiPriority w:val="99"/>
    <w:qFormat/>
    <w:rsid w:val="006F7042"/>
  </w:style>
  <w:style w:type="character" w:customStyle="1" w:styleId="ListLabel330">
    <w:name w:val="ListLabel 330"/>
    <w:uiPriority w:val="99"/>
    <w:qFormat/>
    <w:rsid w:val="006F7042"/>
  </w:style>
  <w:style w:type="character" w:customStyle="1" w:styleId="ListLabel331">
    <w:name w:val="ListLabel 331"/>
    <w:uiPriority w:val="99"/>
    <w:qFormat/>
    <w:rsid w:val="006F7042"/>
  </w:style>
  <w:style w:type="character" w:customStyle="1" w:styleId="ListLabel332">
    <w:name w:val="ListLabel 332"/>
    <w:uiPriority w:val="99"/>
    <w:qFormat/>
    <w:rsid w:val="006F7042"/>
  </w:style>
  <w:style w:type="character" w:customStyle="1" w:styleId="ListLabel333">
    <w:name w:val="ListLabel 333"/>
    <w:uiPriority w:val="99"/>
    <w:qFormat/>
    <w:rsid w:val="006F7042"/>
  </w:style>
  <w:style w:type="character" w:customStyle="1" w:styleId="ListLabel334">
    <w:name w:val="ListLabel 334"/>
    <w:uiPriority w:val="99"/>
    <w:qFormat/>
    <w:rsid w:val="006F7042"/>
  </w:style>
  <w:style w:type="character" w:customStyle="1" w:styleId="ListLabel335">
    <w:name w:val="ListLabel 335"/>
    <w:uiPriority w:val="99"/>
    <w:qFormat/>
    <w:rsid w:val="006F7042"/>
  </w:style>
  <w:style w:type="character" w:customStyle="1" w:styleId="ListLabel336">
    <w:name w:val="ListLabel 336"/>
    <w:uiPriority w:val="99"/>
    <w:qFormat/>
    <w:rsid w:val="006F7042"/>
    <w:rPr>
      <w:sz w:val="20"/>
    </w:rPr>
  </w:style>
  <w:style w:type="character" w:customStyle="1" w:styleId="ListLabel337">
    <w:name w:val="ListLabel 337"/>
    <w:uiPriority w:val="99"/>
    <w:qFormat/>
    <w:rsid w:val="006F7042"/>
  </w:style>
  <w:style w:type="character" w:customStyle="1" w:styleId="ListLabel338">
    <w:name w:val="ListLabel 338"/>
    <w:uiPriority w:val="99"/>
    <w:qFormat/>
    <w:rsid w:val="006F7042"/>
  </w:style>
  <w:style w:type="character" w:customStyle="1" w:styleId="ListLabel339">
    <w:name w:val="ListLabel 339"/>
    <w:uiPriority w:val="99"/>
    <w:qFormat/>
    <w:rsid w:val="006F7042"/>
  </w:style>
  <w:style w:type="character" w:customStyle="1" w:styleId="ListLabel340">
    <w:name w:val="ListLabel 340"/>
    <w:uiPriority w:val="99"/>
    <w:qFormat/>
    <w:rsid w:val="006F7042"/>
  </w:style>
  <w:style w:type="character" w:customStyle="1" w:styleId="ListLabel341">
    <w:name w:val="ListLabel 341"/>
    <w:uiPriority w:val="99"/>
    <w:qFormat/>
    <w:rsid w:val="006F7042"/>
  </w:style>
  <w:style w:type="character" w:customStyle="1" w:styleId="ListLabel342">
    <w:name w:val="ListLabel 342"/>
    <w:uiPriority w:val="99"/>
    <w:qFormat/>
    <w:rsid w:val="006F7042"/>
  </w:style>
  <w:style w:type="character" w:customStyle="1" w:styleId="ListLabel343">
    <w:name w:val="ListLabel 343"/>
    <w:uiPriority w:val="99"/>
    <w:qFormat/>
    <w:rsid w:val="006F7042"/>
  </w:style>
  <w:style w:type="character" w:customStyle="1" w:styleId="ListLabel344">
    <w:name w:val="ListLabel 344"/>
    <w:uiPriority w:val="99"/>
    <w:qFormat/>
    <w:rsid w:val="006F7042"/>
  </w:style>
  <w:style w:type="character" w:customStyle="1" w:styleId="ListLabel345">
    <w:name w:val="ListLabel 345"/>
    <w:uiPriority w:val="99"/>
    <w:qFormat/>
    <w:rsid w:val="006F7042"/>
    <w:rPr>
      <w:sz w:val="20"/>
    </w:rPr>
  </w:style>
  <w:style w:type="character" w:customStyle="1" w:styleId="ListLabel346">
    <w:name w:val="ListLabel 346"/>
    <w:uiPriority w:val="99"/>
    <w:qFormat/>
    <w:rsid w:val="006F7042"/>
  </w:style>
  <w:style w:type="character" w:customStyle="1" w:styleId="ListLabel347">
    <w:name w:val="ListLabel 347"/>
    <w:uiPriority w:val="99"/>
    <w:qFormat/>
    <w:rsid w:val="006F7042"/>
  </w:style>
  <w:style w:type="character" w:customStyle="1" w:styleId="ListLabel348">
    <w:name w:val="ListLabel 348"/>
    <w:uiPriority w:val="99"/>
    <w:qFormat/>
    <w:rsid w:val="006F7042"/>
  </w:style>
  <w:style w:type="character" w:customStyle="1" w:styleId="ListLabel349">
    <w:name w:val="ListLabel 349"/>
    <w:uiPriority w:val="99"/>
    <w:qFormat/>
    <w:rsid w:val="006F7042"/>
  </w:style>
  <w:style w:type="character" w:customStyle="1" w:styleId="ListLabel350">
    <w:name w:val="ListLabel 350"/>
    <w:uiPriority w:val="99"/>
    <w:qFormat/>
    <w:rsid w:val="006F7042"/>
  </w:style>
  <w:style w:type="character" w:customStyle="1" w:styleId="ListLabel351">
    <w:name w:val="ListLabel 351"/>
    <w:uiPriority w:val="99"/>
    <w:qFormat/>
    <w:rsid w:val="006F7042"/>
  </w:style>
  <w:style w:type="character" w:customStyle="1" w:styleId="ListLabel352">
    <w:name w:val="ListLabel 352"/>
    <w:uiPriority w:val="99"/>
    <w:qFormat/>
    <w:rsid w:val="006F7042"/>
  </w:style>
  <w:style w:type="character" w:customStyle="1" w:styleId="ListLabel353">
    <w:name w:val="ListLabel 353"/>
    <w:uiPriority w:val="99"/>
    <w:qFormat/>
    <w:rsid w:val="006F7042"/>
  </w:style>
  <w:style w:type="character" w:customStyle="1" w:styleId="ListLabel354">
    <w:name w:val="ListLabel 354"/>
    <w:uiPriority w:val="99"/>
    <w:qFormat/>
    <w:rsid w:val="006F7042"/>
    <w:rPr>
      <w:sz w:val="20"/>
    </w:rPr>
  </w:style>
  <w:style w:type="character" w:customStyle="1" w:styleId="ListLabel355">
    <w:name w:val="ListLabel 355"/>
    <w:uiPriority w:val="99"/>
    <w:qFormat/>
    <w:rsid w:val="006F7042"/>
  </w:style>
  <w:style w:type="character" w:customStyle="1" w:styleId="ListLabel356">
    <w:name w:val="ListLabel 356"/>
    <w:uiPriority w:val="99"/>
    <w:qFormat/>
    <w:rsid w:val="006F7042"/>
  </w:style>
  <w:style w:type="character" w:customStyle="1" w:styleId="ListLabel357">
    <w:name w:val="ListLabel 357"/>
    <w:uiPriority w:val="99"/>
    <w:qFormat/>
    <w:rsid w:val="006F7042"/>
  </w:style>
  <w:style w:type="character" w:customStyle="1" w:styleId="ListLabel358">
    <w:name w:val="ListLabel 358"/>
    <w:uiPriority w:val="99"/>
    <w:qFormat/>
    <w:rsid w:val="006F7042"/>
  </w:style>
  <w:style w:type="character" w:customStyle="1" w:styleId="ListLabel359">
    <w:name w:val="ListLabel 359"/>
    <w:uiPriority w:val="99"/>
    <w:qFormat/>
    <w:rsid w:val="006F7042"/>
  </w:style>
  <w:style w:type="character" w:customStyle="1" w:styleId="ListLabel360">
    <w:name w:val="ListLabel 360"/>
    <w:uiPriority w:val="99"/>
    <w:qFormat/>
    <w:rsid w:val="006F7042"/>
  </w:style>
  <w:style w:type="character" w:customStyle="1" w:styleId="ListLabel361">
    <w:name w:val="ListLabel 361"/>
    <w:uiPriority w:val="99"/>
    <w:qFormat/>
    <w:rsid w:val="006F7042"/>
  </w:style>
  <w:style w:type="character" w:customStyle="1" w:styleId="ListLabel362">
    <w:name w:val="ListLabel 362"/>
    <w:uiPriority w:val="99"/>
    <w:qFormat/>
    <w:rsid w:val="006F7042"/>
  </w:style>
  <w:style w:type="character" w:customStyle="1" w:styleId="ListLabel363">
    <w:name w:val="ListLabel 363"/>
    <w:uiPriority w:val="99"/>
    <w:qFormat/>
    <w:rsid w:val="006F7042"/>
    <w:rPr>
      <w:sz w:val="20"/>
    </w:rPr>
  </w:style>
  <w:style w:type="character" w:customStyle="1" w:styleId="ListLabel364">
    <w:name w:val="ListLabel 364"/>
    <w:uiPriority w:val="99"/>
    <w:qFormat/>
    <w:rsid w:val="006F7042"/>
  </w:style>
  <w:style w:type="character" w:customStyle="1" w:styleId="ListLabel365">
    <w:name w:val="ListLabel 365"/>
    <w:uiPriority w:val="99"/>
    <w:qFormat/>
    <w:rsid w:val="006F7042"/>
  </w:style>
  <w:style w:type="character" w:customStyle="1" w:styleId="ListLabel366">
    <w:name w:val="ListLabel 366"/>
    <w:uiPriority w:val="99"/>
    <w:qFormat/>
    <w:rsid w:val="006F7042"/>
  </w:style>
  <w:style w:type="character" w:customStyle="1" w:styleId="ListLabel367">
    <w:name w:val="ListLabel 367"/>
    <w:uiPriority w:val="99"/>
    <w:qFormat/>
    <w:rsid w:val="006F7042"/>
  </w:style>
  <w:style w:type="character" w:customStyle="1" w:styleId="ListLabel368">
    <w:name w:val="ListLabel 368"/>
    <w:uiPriority w:val="99"/>
    <w:qFormat/>
    <w:rsid w:val="006F7042"/>
  </w:style>
  <w:style w:type="character" w:customStyle="1" w:styleId="ListLabel369">
    <w:name w:val="ListLabel 369"/>
    <w:uiPriority w:val="99"/>
    <w:qFormat/>
    <w:rsid w:val="006F7042"/>
  </w:style>
  <w:style w:type="character" w:customStyle="1" w:styleId="ListLabel370">
    <w:name w:val="ListLabel 370"/>
    <w:uiPriority w:val="99"/>
    <w:qFormat/>
    <w:rsid w:val="006F7042"/>
  </w:style>
  <w:style w:type="character" w:customStyle="1" w:styleId="ListLabel371">
    <w:name w:val="ListLabel 371"/>
    <w:uiPriority w:val="99"/>
    <w:qFormat/>
    <w:rsid w:val="006F7042"/>
  </w:style>
  <w:style w:type="character" w:customStyle="1" w:styleId="ListLabel372">
    <w:name w:val="ListLabel 372"/>
    <w:uiPriority w:val="99"/>
    <w:qFormat/>
    <w:rsid w:val="006F7042"/>
    <w:rPr>
      <w:sz w:val="20"/>
    </w:rPr>
  </w:style>
  <w:style w:type="character" w:customStyle="1" w:styleId="ListLabel373">
    <w:name w:val="ListLabel 373"/>
    <w:uiPriority w:val="99"/>
    <w:qFormat/>
    <w:rsid w:val="006F7042"/>
  </w:style>
  <w:style w:type="character" w:customStyle="1" w:styleId="ListLabel374">
    <w:name w:val="ListLabel 374"/>
    <w:uiPriority w:val="99"/>
    <w:qFormat/>
    <w:rsid w:val="006F7042"/>
  </w:style>
  <w:style w:type="character" w:customStyle="1" w:styleId="ListLabel375">
    <w:name w:val="ListLabel 375"/>
    <w:uiPriority w:val="99"/>
    <w:qFormat/>
    <w:rsid w:val="006F7042"/>
  </w:style>
  <w:style w:type="character" w:customStyle="1" w:styleId="ListLabel376">
    <w:name w:val="ListLabel 376"/>
    <w:uiPriority w:val="99"/>
    <w:qFormat/>
    <w:rsid w:val="006F7042"/>
  </w:style>
  <w:style w:type="character" w:customStyle="1" w:styleId="ListLabel377">
    <w:name w:val="ListLabel 377"/>
    <w:uiPriority w:val="99"/>
    <w:qFormat/>
    <w:rsid w:val="006F7042"/>
  </w:style>
  <w:style w:type="character" w:customStyle="1" w:styleId="ListLabel378">
    <w:name w:val="ListLabel 378"/>
    <w:uiPriority w:val="99"/>
    <w:qFormat/>
    <w:rsid w:val="006F7042"/>
  </w:style>
  <w:style w:type="character" w:customStyle="1" w:styleId="ListLabel379">
    <w:name w:val="ListLabel 379"/>
    <w:uiPriority w:val="99"/>
    <w:qFormat/>
    <w:rsid w:val="006F7042"/>
  </w:style>
  <w:style w:type="character" w:customStyle="1" w:styleId="ListLabel380">
    <w:name w:val="ListLabel 380"/>
    <w:uiPriority w:val="99"/>
    <w:qFormat/>
    <w:rsid w:val="006F7042"/>
  </w:style>
  <w:style w:type="character" w:customStyle="1" w:styleId="ListLabel381">
    <w:name w:val="ListLabel 381"/>
    <w:uiPriority w:val="99"/>
    <w:qFormat/>
    <w:rsid w:val="006F7042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6F7042"/>
  </w:style>
  <w:style w:type="character" w:customStyle="1" w:styleId="ListLabel383">
    <w:name w:val="ListLabel 383"/>
    <w:uiPriority w:val="99"/>
    <w:qFormat/>
    <w:rsid w:val="006F7042"/>
  </w:style>
  <w:style w:type="character" w:customStyle="1" w:styleId="ListLabel384">
    <w:name w:val="ListLabel 384"/>
    <w:uiPriority w:val="99"/>
    <w:qFormat/>
    <w:rsid w:val="006F7042"/>
  </w:style>
  <w:style w:type="character" w:customStyle="1" w:styleId="ListLabel385">
    <w:name w:val="ListLabel 385"/>
    <w:uiPriority w:val="99"/>
    <w:qFormat/>
    <w:rsid w:val="006F7042"/>
  </w:style>
  <w:style w:type="character" w:customStyle="1" w:styleId="ListLabel386">
    <w:name w:val="ListLabel 386"/>
    <w:uiPriority w:val="99"/>
    <w:qFormat/>
    <w:rsid w:val="006F7042"/>
  </w:style>
  <w:style w:type="character" w:customStyle="1" w:styleId="ListLabel387">
    <w:name w:val="ListLabel 387"/>
    <w:uiPriority w:val="99"/>
    <w:qFormat/>
    <w:rsid w:val="006F7042"/>
  </w:style>
  <w:style w:type="character" w:customStyle="1" w:styleId="ListLabel388">
    <w:name w:val="ListLabel 388"/>
    <w:uiPriority w:val="99"/>
    <w:qFormat/>
    <w:rsid w:val="006F7042"/>
  </w:style>
  <w:style w:type="character" w:customStyle="1" w:styleId="ListLabel389">
    <w:name w:val="ListLabel 389"/>
    <w:uiPriority w:val="99"/>
    <w:qFormat/>
    <w:rsid w:val="006F7042"/>
  </w:style>
  <w:style w:type="character" w:customStyle="1" w:styleId="ListLabel390">
    <w:name w:val="ListLabel 390"/>
    <w:uiPriority w:val="99"/>
    <w:qFormat/>
    <w:rsid w:val="006F7042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6F7042"/>
  </w:style>
  <w:style w:type="character" w:customStyle="1" w:styleId="ListLabel392">
    <w:name w:val="ListLabel 392"/>
    <w:uiPriority w:val="99"/>
    <w:qFormat/>
    <w:rsid w:val="006F7042"/>
  </w:style>
  <w:style w:type="character" w:customStyle="1" w:styleId="ListLabel393">
    <w:name w:val="ListLabel 393"/>
    <w:uiPriority w:val="99"/>
    <w:qFormat/>
    <w:rsid w:val="006F7042"/>
  </w:style>
  <w:style w:type="character" w:customStyle="1" w:styleId="ListLabel394">
    <w:name w:val="ListLabel 394"/>
    <w:uiPriority w:val="99"/>
    <w:qFormat/>
    <w:rsid w:val="006F7042"/>
  </w:style>
  <w:style w:type="character" w:customStyle="1" w:styleId="ListLabel395">
    <w:name w:val="ListLabel 395"/>
    <w:uiPriority w:val="99"/>
    <w:qFormat/>
    <w:rsid w:val="006F7042"/>
  </w:style>
  <w:style w:type="character" w:customStyle="1" w:styleId="ListLabel396">
    <w:name w:val="ListLabel 396"/>
    <w:uiPriority w:val="99"/>
    <w:qFormat/>
    <w:rsid w:val="006F7042"/>
  </w:style>
  <w:style w:type="character" w:customStyle="1" w:styleId="ListLabel397">
    <w:name w:val="ListLabel 397"/>
    <w:uiPriority w:val="99"/>
    <w:qFormat/>
    <w:rsid w:val="006F7042"/>
  </w:style>
  <w:style w:type="character" w:customStyle="1" w:styleId="ListLabel398">
    <w:name w:val="ListLabel 398"/>
    <w:uiPriority w:val="99"/>
    <w:qFormat/>
    <w:rsid w:val="006F7042"/>
  </w:style>
  <w:style w:type="paragraph" w:customStyle="1" w:styleId="Caption1">
    <w:name w:val="Caption1"/>
    <w:basedOn w:val="a2"/>
    <w:uiPriority w:val="99"/>
    <w:qFormat/>
    <w:rsid w:val="006F7042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6F704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6F704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6F7042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6F7042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6F7042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6F7042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6F7042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6F7042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6F7042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6F7042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6F7042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6F7042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6F7042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6F70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6F7042"/>
    <w:rPr>
      <w:sz w:val="16"/>
    </w:rPr>
  </w:style>
  <w:style w:type="paragraph" w:customStyle="1" w:styleId="7f1">
    <w:name w:val="Знак7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6F7042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6F70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6F7042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6F7042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6F7042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6F7042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6F7042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6F7042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6F70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6F7042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6F7042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6F7042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6F7042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6F7042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6F7042"/>
    <w:rPr>
      <w:sz w:val="16"/>
      <w:lang w:val="ru-RU" w:eastAsia="ru-RU"/>
    </w:rPr>
  </w:style>
  <w:style w:type="character" w:customStyle="1" w:styleId="1890">
    <w:name w:val="Знак Знак189"/>
    <w:uiPriority w:val="99"/>
    <w:rsid w:val="006F7042"/>
    <w:rPr>
      <w:rFonts w:ascii="Courier New" w:hAnsi="Courier New"/>
    </w:rPr>
  </w:style>
  <w:style w:type="character" w:customStyle="1" w:styleId="931">
    <w:name w:val="Знак Знак93"/>
    <w:uiPriority w:val="99"/>
    <w:locked/>
    <w:rsid w:val="006F7042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6F7042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6F7042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6F7042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6F7042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6F7042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6F7042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6F7042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6F7042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6F704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6F7042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6F704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6F7042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6F7042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6F7042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6F70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6F70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6F7042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6F70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6F70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6F70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6F7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6F7042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6F7042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6F70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6F70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6F70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6F7042"/>
    <w:rPr>
      <w:sz w:val="24"/>
    </w:rPr>
  </w:style>
  <w:style w:type="character" w:customStyle="1" w:styleId="6f7">
    <w:name w:val="Слабое выделение6"/>
    <w:uiPriority w:val="99"/>
    <w:rsid w:val="006F7042"/>
    <w:rPr>
      <w:i/>
      <w:color w:val="808080"/>
    </w:rPr>
  </w:style>
  <w:style w:type="character" w:customStyle="1" w:styleId="21f7">
    <w:name w:val="Знак21"/>
    <w:uiPriority w:val="99"/>
    <w:rsid w:val="006F7042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6F7042"/>
  </w:style>
  <w:style w:type="character" w:customStyle="1" w:styleId="5f9">
    <w:name w:val="Замещающий текст5"/>
    <w:uiPriority w:val="99"/>
    <w:rsid w:val="006F7042"/>
    <w:rPr>
      <w:color w:val="808080"/>
    </w:rPr>
  </w:style>
  <w:style w:type="character" w:customStyle="1" w:styleId="6f8">
    <w:name w:val="Сильное выделение6"/>
    <w:uiPriority w:val="99"/>
    <w:rsid w:val="006F7042"/>
    <w:rPr>
      <w:b/>
    </w:rPr>
  </w:style>
  <w:style w:type="character" w:customStyle="1" w:styleId="4fd">
    <w:name w:val="Основной текст с отступом Знак4"/>
    <w:uiPriority w:val="99"/>
    <w:semiHidden/>
    <w:rsid w:val="006F7042"/>
    <w:rPr>
      <w:sz w:val="24"/>
    </w:rPr>
  </w:style>
  <w:style w:type="character" w:customStyle="1" w:styleId="2013">
    <w:name w:val="Знак Знак2013"/>
    <w:uiPriority w:val="99"/>
    <w:rsid w:val="006F7042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6F704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6F7042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6F7042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6F7042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6F70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6F70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6F7042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6F70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6F70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6F70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6F7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6F7042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6F7042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6F70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6F70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6F70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6F7042"/>
    <w:rPr>
      <w:i/>
      <w:color w:val="808080"/>
    </w:rPr>
  </w:style>
  <w:style w:type="character" w:customStyle="1" w:styleId="6fb">
    <w:name w:val="Основной шрифт абзаца6"/>
    <w:uiPriority w:val="99"/>
    <w:rsid w:val="006F7042"/>
  </w:style>
  <w:style w:type="character" w:customStyle="1" w:styleId="6fc">
    <w:name w:val="Замещающий текст6"/>
    <w:uiPriority w:val="99"/>
    <w:rsid w:val="006F7042"/>
    <w:rPr>
      <w:color w:val="808080"/>
    </w:rPr>
  </w:style>
  <w:style w:type="character" w:customStyle="1" w:styleId="7f6">
    <w:name w:val="Сильное выделение7"/>
    <w:uiPriority w:val="99"/>
    <w:rsid w:val="006F7042"/>
    <w:rPr>
      <w:b/>
    </w:rPr>
  </w:style>
  <w:style w:type="character" w:customStyle="1" w:styleId="b-sharetext">
    <w:name w:val="b-share__text"/>
    <w:basedOn w:val="a3"/>
    <w:uiPriority w:val="99"/>
    <w:rsid w:val="006F7042"/>
    <w:rPr>
      <w:rFonts w:cs="Times New Roman"/>
    </w:rPr>
  </w:style>
  <w:style w:type="character" w:customStyle="1" w:styleId="2017">
    <w:name w:val="Знак Знак2017"/>
    <w:uiPriority w:val="99"/>
    <w:rsid w:val="006F7042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6F7042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6F7042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6F7042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6F7042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6F70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6F70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6F7042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6F70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6F70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6F70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6F7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6F7042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6F7042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6F7042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6F70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6F7042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6F70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6F7042"/>
    <w:rPr>
      <w:i/>
      <w:color w:val="808080"/>
    </w:rPr>
  </w:style>
  <w:style w:type="character" w:customStyle="1" w:styleId="7f9">
    <w:name w:val="Основной шрифт абзаца7"/>
    <w:uiPriority w:val="99"/>
    <w:rsid w:val="006F7042"/>
  </w:style>
  <w:style w:type="character" w:customStyle="1" w:styleId="7fa">
    <w:name w:val="Замещающий текст7"/>
    <w:uiPriority w:val="99"/>
    <w:rsid w:val="006F7042"/>
    <w:rPr>
      <w:color w:val="808080"/>
    </w:rPr>
  </w:style>
  <w:style w:type="character" w:customStyle="1" w:styleId="8f0">
    <w:name w:val="Сильное выделение8"/>
    <w:uiPriority w:val="99"/>
    <w:rsid w:val="006F7042"/>
    <w:rPr>
      <w:b/>
    </w:rPr>
  </w:style>
  <w:style w:type="paragraph" w:customStyle="1" w:styleId="Heading43">
    <w:name w:val="Heading 43"/>
    <w:basedOn w:val="a2"/>
    <w:next w:val="a2"/>
    <w:uiPriority w:val="99"/>
    <w:rsid w:val="006F7042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6F7042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6F7042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6F704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6F7042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6F7042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6F7042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6F7042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6F7042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6F7042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6F7042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6F7042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6F7042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6F7042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6F7042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6F70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6F7042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6F7042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6F7042"/>
    <w:rPr>
      <w:b/>
      <w:smallCaps/>
      <w:spacing w:val="5"/>
    </w:rPr>
  </w:style>
  <w:style w:type="character" w:customStyle="1" w:styleId="3940">
    <w:name w:val="Знак Знак394"/>
    <w:uiPriority w:val="99"/>
    <w:rsid w:val="006F7042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6F7042"/>
    <w:rPr>
      <w:b/>
      <w:sz w:val="28"/>
    </w:rPr>
  </w:style>
  <w:style w:type="character" w:customStyle="1" w:styleId="3740">
    <w:name w:val="Знак Знак374"/>
    <w:uiPriority w:val="99"/>
    <w:rsid w:val="006F7042"/>
    <w:rPr>
      <w:b/>
      <w:i/>
      <w:sz w:val="26"/>
    </w:rPr>
  </w:style>
  <w:style w:type="character" w:customStyle="1" w:styleId="3640">
    <w:name w:val="Знак Знак364"/>
    <w:uiPriority w:val="99"/>
    <w:rsid w:val="006F7042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6F7042"/>
    <w:rPr>
      <w:sz w:val="24"/>
      <w:lang w:val="ru-RU" w:eastAsia="ru-RU"/>
    </w:rPr>
  </w:style>
  <w:style w:type="character" w:customStyle="1" w:styleId="3440">
    <w:name w:val="Знак Знак344"/>
    <w:uiPriority w:val="99"/>
    <w:rsid w:val="006F7042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6F7042"/>
    <w:rPr>
      <w:sz w:val="16"/>
    </w:rPr>
  </w:style>
  <w:style w:type="character" w:customStyle="1" w:styleId="3150">
    <w:name w:val="Знак Знак315"/>
    <w:uiPriority w:val="99"/>
    <w:rsid w:val="006F7042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6F7042"/>
    <w:rPr>
      <w:sz w:val="24"/>
    </w:rPr>
  </w:style>
  <w:style w:type="character" w:customStyle="1" w:styleId="2940">
    <w:name w:val="Знак Знак294"/>
    <w:uiPriority w:val="99"/>
    <w:rsid w:val="006F7042"/>
    <w:rPr>
      <w:sz w:val="24"/>
    </w:rPr>
  </w:style>
  <w:style w:type="character" w:customStyle="1" w:styleId="714">
    <w:name w:val="Знак Знак714"/>
    <w:uiPriority w:val="99"/>
    <w:rsid w:val="006F7042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6F7042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6F7042"/>
    <w:rPr>
      <w:rFonts w:ascii="Tahoma" w:hAnsi="Tahoma"/>
    </w:rPr>
  </w:style>
  <w:style w:type="character" w:customStyle="1" w:styleId="2740">
    <w:name w:val="Знак Знак274"/>
    <w:uiPriority w:val="99"/>
    <w:rsid w:val="006F7042"/>
    <w:rPr>
      <w:sz w:val="24"/>
    </w:rPr>
  </w:style>
  <w:style w:type="character" w:customStyle="1" w:styleId="1010">
    <w:name w:val="Знак Знак1010"/>
    <w:uiPriority w:val="99"/>
    <w:locked/>
    <w:rsid w:val="006F7042"/>
    <w:rPr>
      <w:sz w:val="16"/>
      <w:lang w:val="ru-RU" w:eastAsia="ru-RU"/>
    </w:rPr>
  </w:style>
  <w:style w:type="character" w:customStyle="1" w:styleId="628">
    <w:name w:val="Знак Знак628"/>
    <w:uiPriority w:val="99"/>
    <w:rsid w:val="006F7042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6F7042"/>
    <w:rPr>
      <w:sz w:val="24"/>
      <w:lang w:val="en-US"/>
    </w:rPr>
  </w:style>
  <w:style w:type="character" w:customStyle="1" w:styleId="1240">
    <w:name w:val="Знак Знак124"/>
    <w:uiPriority w:val="99"/>
    <w:rsid w:val="006F7042"/>
    <w:rPr>
      <w:sz w:val="16"/>
    </w:rPr>
  </w:style>
  <w:style w:type="character" w:customStyle="1" w:styleId="1360">
    <w:name w:val="Знак Знак136"/>
    <w:uiPriority w:val="99"/>
    <w:rsid w:val="006F7042"/>
    <w:rPr>
      <w:lang w:val="ru-RU" w:eastAsia="ru-RU"/>
    </w:rPr>
  </w:style>
  <w:style w:type="character" w:customStyle="1" w:styleId="1611">
    <w:name w:val="Знак Знак1611"/>
    <w:uiPriority w:val="99"/>
    <w:locked/>
    <w:rsid w:val="006F7042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6F7042"/>
    <w:rPr>
      <w:sz w:val="24"/>
    </w:rPr>
  </w:style>
  <w:style w:type="character" w:customStyle="1" w:styleId="13d">
    <w:name w:val="Знак Знак Знак13"/>
    <w:uiPriority w:val="99"/>
    <w:rsid w:val="006F7042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6F7042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6F7042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6F7042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6F7042"/>
    <w:rPr>
      <w:rFonts w:ascii="Courier New" w:hAnsi="Courier New"/>
    </w:rPr>
  </w:style>
  <w:style w:type="character" w:customStyle="1" w:styleId="17100">
    <w:name w:val="Знак Знак1710"/>
    <w:uiPriority w:val="99"/>
    <w:rsid w:val="006F7042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6F7042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6F7042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6F7042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6F7042"/>
    <w:rPr>
      <w:b/>
      <w:sz w:val="28"/>
    </w:rPr>
  </w:style>
  <w:style w:type="character" w:customStyle="1" w:styleId="41100">
    <w:name w:val="Знак Знак4110"/>
    <w:uiPriority w:val="99"/>
    <w:locked/>
    <w:rsid w:val="006F7042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6F7042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6F7042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6F7042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6F7042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6F7042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6F7042"/>
    <w:rPr>
      <w:sz w:val="24"/>
    </w:rPr>
  </w:style>
  <w:style w:type="character" w:customStyle="1" w:styleId="51110">
    <w:name w:val="Знак Знак5111"/>
    <w:uiPriority w:val="99"/>
    <w:locked/>
    <w:rsid w:val="006F7042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6F7042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6F7042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6F7042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6F7042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6F7042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6F7042"/>
    <w:rPr>
      <w:sz w:val="16"/>
    </w:rPr>
  </w:style>
  <w:style w:type="character" w:customStyle="1" w:styleId="5010">
    <w:name w:val="Знак Знак5010"/>
    <w:uiPriority w:val="99"/>
    <w:locked/>
    <w:rsid w:val="006F7042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6F7042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6F7042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6F7042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6F7042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6F7042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6F7042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6F7042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6F7042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6F7042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6F7042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6F7042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6F7042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6F7042"/>
    <w:rPr>
      <w:lang w:val="ru-RU" w:eastAsia="ru-RU"/>
    </w:rPr>
  </w:style>
  <w:style w:type="character" w:customStyle="1" w:styleId="564">
    <w:name w:val="Знак Знак564"/>
    <w:uiPriority w:val="99"/>
    <w:locked/>
    <w:rsid w:val="006F7042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6F7042"/>
    <w:rPr>
      <w:sz w:val="24"/>
      <w:lang w:val="en-US" w:eastAsia="ru-RU"/>
    </w:rPr>
  </w:style>
  <w:style w:type="character" w:customStyle="1" w:styleId="6740">
    <w:name w:val="Знак Знак674"/>
    <w:uiPriority w:val="99"/>
    <w:rsid w:val="006F7042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6F7042"/>
    <w:rPr>
      <w:b/>
      <w:sz w:val="28"/>
    </w:rPr>
  </w:style>
  <w:style w:type="character" w:customStyle="1" w:styleId="704">
    <w:name w:val="Знак Знак704"/>
    <w:uiPriority w:val="99"/>
    <w:rsid w:val="006F7042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6F7042"/>
    <w:rPr>
      <w:b/>
      <w:sz w:val="28"/>
    </w:rPr>
  </w:style>
  <w:style w:type="character" w:customStyle="1" w:styleId="6840">
    <w:name w:val="Знак Знак684"/>
    <w:uiPriority w:val="99"/>
    <w:rsid w:val="006F7042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6F704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6F704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6F7042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6F7042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6F7042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6F7042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6F7042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6F7042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6F7042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6F70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6F7042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6F7042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6F7042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6F704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6F7042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6F7042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6F7042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6F7042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6F7042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6F70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6F7042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6F7042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6F7042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6F7042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6F7042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6F7042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6F7042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6F7042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6F7042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6F7042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6F7042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6F7042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6F704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6F7042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6F7042"/>
    <w:rPr>
      <w:color w:val="808080"/>
    </w:rPr>
  </w:style>
  <w:style w:type="character" w:customStyle="1" w:styleId="21f9">
    <w:name w:val="Основной шрифт абзаца21"/>
    <w:uiPriority w:val="99"/>
    <w:rsid w:val="006F7042"/>
  </w:style>
  <w:style w:type="character" w:customStyle="1" w:styleId="2214">
    <w:name w:val="Знак2 Знак Знак21"/>
    <w:uiPriority w:val="99"/>
    <w:locked/>
    <w:rsid w:val="006F7042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6F7042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6F7042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6F7042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6F7042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6F7042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6F7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6F7042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6F7042"/>
    <w:rPr>
      <w:rFonts w:cs="Times New Roman"/>
    </w:rPr>
  </w:style>
  <w:style w:type="character" w:customStyle="1" w:styleId="cxdhlk">
    <w:name w:val="cxdhlk"/>
    <w:basedOn w:val="a3"/>
    <w:uiPriority w:val="99"/>
    <w:rsid w:val="006F7042"/>
    <w:rPr>
      <w:rFonts w:cs="Times New Roman"/>
    </w:rPr>
  </w:style>
  <w:style w:type="paragraph" w:customStyle="1" w:styleId="ftvvlh">
    <w:name w:val="ftvvlh"/>
    <w:basedOn w:val="a2"/>
    <w:uiPriority w:val="99"/>
    <w:rsid w:val="006F7042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6F7042"/>
    <w:rPr>
      <w:rFonts w:cs="Times New Roman"/>
    </w:rPr>
  </w:style>
  <w:style w:type="character" w:customStyle="1" w:styleId="duvqdt">
    <w:name w:val="duvqdt"/>
    <w:basedOn w:val="a3"/>
    <w:uiPriority w:val="99"/>
    <w:rsid w:val="006F7042"/>
    <w:rPr>
      <w:rFonts w:cs="Times New Roman"/>
    </w:rPr>
  </w:style>
  <w:style w:type="character" w:customStyle="1" w:styleId="titlesmall">
    <w:name w:val="title_small"/>
    <w:basedOn w:val="a3"/>
    <w:uiPriority w:val="99"/>
    <w:rsid w:val="006F7042"/>
    <w:rPr>
      <w:rFonts w:cs="Times New Roman"/>
    </w:rPr>
  </w:style>
  <w:style w:type="character" w:customStyle="1" w:styleId="2ffffb">
    <w:name w:val="Заголовок2"/>
    <w:basedOn w:val="a3"/>
    <w:uiPriority w:val="99"/>
    <w:rsid w:val="006F7042"/>
    <w:rPr>
      <w:rFonts w:cs="Times New Roman"/>
    </w:rPr>
  </w:style>
  <w:style w:type="character" w:customStyle="1" w:styleId="titlesmallgrey">
    <w:name w:val="title_small_grey"/>
    <w:basedOn w:val="a3"/>
    <w:uiPriority w:val="99"/>
    <w:rsid w:val="006F7042"/>
    <w:rPr>
      <w:rFonts w:cs="Times New Roman"/>
    </w:rPr>
  </w:style>
  <w:style w:type="character" w:customStyle="1" w:styleId="cstatopen-btn">
    <w:name w:val="c_statopen-btn"/>
    <w:basedOn w:val="a3"/>
    <w:uiPriority w:val="99"/>
    <w:rsid w:val="006F7042"/>
    <w:rPr>
      <w:rFonts w:cs="Times New Roman"/>
    </w:rPr>
  </w:style>
  <w:style w:type="character" w:customStyle="1" w:styleId="kc-title">
    <w:name w:val="kc-title"/>
    <w:basedOn w:val="a3"/>
    <w:uiPriority w:val="99"/>
    <w:rsid w:val="006F7042"/>
    <w:rPr>
      <w:rFonts w:cs="Times New Roman"/>
    </w:rPr>
  </w:style>
  <w:style w:type="paragraph" w:customStyle="1" w:styleId="author-name">
    <w:name w:val="author-name"/>
    <w:basedOn w:val="a2"/>
    <w:uiPriority w:val="99"/>
    <w:rsid w:val="006F7042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6F7042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6F7042"/>
    <w:rPr>
      <w:rFonts w:cs="Times New Roman"/>
    </w:rPr>
  </w:style>
  <w:style w:type="paragraph" w:customStyle="1" w:styleId="s30">
    <w:name w:val="s_3"/>
    <w:basedOn w:val="a2"/>
    <w:uiPriority w:val="99"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6F7042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6F7042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6F7042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6F7042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6F7042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6F7042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6F7042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6F7042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6F7042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6F7042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6F7042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6F7042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6F7042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6F7042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6F7042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6F7042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6F7042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6F7042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6F7042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6F7042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6F7042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6F7042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6F7042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6F7042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6F7042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6F7042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6F7042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6F7042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6F7042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6F7042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6F7042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6F7042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6F70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6F70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6F7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6F704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6F704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6F7042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6F7042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6F7042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6F7042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6F7042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6F7042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6F7042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6F7042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6F7042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6F7042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6F7042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6F7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8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log.ru/" TargetMode="External"/><Relationship Id="rId13" Type="http://schemas.openxmlformats.org/officeDocument/2006/relationships/hyperlink" Target="http://qsp.su/tools/onlinehelp/about_license_gpl_russian.html" TargetMode="External"/><Relationship Id="rId18" Type="http://schemas.openxmlformats.org/officeDocument/2006/relationships/hyperlink" Target="http://www.iprbookshop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dsfm.ru/" TargetMode="External"/><Relationship Id="rId12" Type="http://schemas.openxmlformats.org/officeDocument/2006/relationships/hyperlink" Target="http://qsp.su/tools/onlinehelp/about_license_gpl_russian.html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folex.narod.ru/gpl_gnu/gplrus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date=13.07.2020&amp;rnd=7C303087FED81DFE2391F5D5BB420C20" TargetMode="External"/><Relationship Id="rId11" Type="http://schemas.openxmlformats.org/officeDocument/2006/relationships/hyperlink" Target="http://fas.gov.ru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qsp.su/tools/onlinehelp/about_license_gpl_russian.html" TargetMode="External"/><Relationship Id="rId10" Type="http://schemas.openxmlformats.org/officeDocument/2006/relationships/hyperlink" Target="http://pravo.gov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br.ru/" TargetMode="External"/><Relationship Id="rId14" Type="http://schemas.openxmlformats.org/officeDocument/2006/relationships/hyperlink" Target="http://qsp.su/tools/onlinehelp/about_license_gpl_russia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6219</Words>
  <Characters>35452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2022-01-27T13:41:00Z</dcterms:created>
  <dcterms:modified xsi:type="dcterms:W3CDTF">2023-04-24T18:45:00Z</dcterms:modified>
</cp:coreProperties>
</file>